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F63" w14:textId="209F6353" w:rsidR="000538E2" w:rsidRPr="00490531" w:rsidRDefault="000538E2" w:rsidP="000538E2">
      <w:pPr>
        <w:rPr>
          <w:u w:val="single"/>
        </w:rPr>
      </w:pPr>
      <w:r w:rsidRPr="00490531">
        <w:rPr>
          <w:u w:val="single"/>
        </w:rPr>
        <w:t xml:space="preserve">Demarcatie project </w:t>
      </w:r>
      <w:r w:rsidR="004C1B12" w:rsidRPr="00490531">
        <w:rPr>
          <w:u w:val="single"/>
        </w:rPr>
        <w:t>Goirkestraat</w:t>
      </w:r>
    </w:p>
    <w:p w14:paraId="5A609FD9" w14:textId="77777777" w:rsidR="000538E2" w:rsidRDefault="000538E2" w:rsidP="000538E2"/>
    <w:p w14:paraId="47E11B3A" w14:textId="76DEC55E" w:rsidR="000538E2" w:rsidRDefault="000538E2" w:rsidP="000538E2">
      <w:r>
        <w:tab/>
      </w:r>
      <w:r>
        <w:tab/>
      </w:r>
      <w:r>
        <w:tab/>
      </w:r>
      <w:r w:rsidR="00AD6E99">
        <w:t xml:space="preserve">           </w:t>
      </w:r>
      <w:r>
        <w:tab/>
      </w:r>
      <w:r w:rsidR="00AD6E99">
        <w:t xml:space="preserve">   </w:t>
      </w:r>
    </w:p>
    <w:p w14:paraId="21DE6048" w14:textId="77777777" w:rsidR="000538E2" w:rsidRDefault="000538E2" w:rsidP="000538E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86"/>
        <w:gridCol w:w="1192"/>
        <w:gridCol w:w="2082"/>
        <w:gridCol w:w="1798"/>
        <w:gridCol w:w="1760"/>
      </w:tblGrid>
      <w:tr w:rsidR="00E0200F" w:rsidRPr="00E42641" w14:paraId="10DC75FB" w14:textId="6E343A5A" w:rsidTr="0039449F">
        <w:tc>
          <w:tcPr>
            <w:tcW w:w="2386" w:type="dxa"/>
          </w:tcPr>
          <w:p w14:paraId="66D52E9B" w14:textId="5B46973D" w:rsidR="00E0200F" w:rsidRPr="00E42641" w:rsidRDefault="00E0200F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Werkzaamheden</w:t>
            </w:r>
          </w:p>
        </w:tc>
        <w:tc>
          <w:tcPr>
            <w:tcW w:w="1192" w:type="dxa"/>
          </w:tcPr>
          <w:p w14:paraId="1B69DA56" w14:textId="3A75170C" w:rsidR="00E0200F" w:rsidRPr="00E42641" w:rsidRDefault="00E0200F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Gemeente</w:t>
            </w:r>
          </w:p>
        </w:tc>
        <w:tc>
          <w:tcPr>
            <w:tcW w:w="2082" w:type="dxa"/>
          </w:tcPr>
          <w:p w14:paraId="08283AF7" w14:textId="77777777" w:rsidR="00E0200F" w:rsidRPr="00E42641" w:rsidRDefault="00E0200F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 xml:space="preserve">Ontwerpbureau  </w:t>
            </w:r>
          </w:p>
          <w:p w14:paraId="11E5AB19" w14:textId="2CE48386" w:rsidR="00E0200F" w:rsidRPr="00E42641" w:rsidRDefault="00E0200F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 xml:space="preserve">Stedenbouwkundig en Landschap   </w:t>
            </w:r>
          </w:p>
        </w:tc>
        <w:tc>
          <w:tcPr>
            <w:tcW w:w="1798" w:type="dxa"/>
          </w:tcPr>
          <w:p w14:paraId="4A7A54D2" w14:textId="686C53CD" w:rsidR="00E0200F" w:rsidRPr="00E42641" w:rsidRDefault="00E0200F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Verkeerskundig bureau</w:t>
            </w:r>
          </w:p>
        </w:tc>
        <w:tc>
          <w:tcPr>
            <w:tcW w:w="1760" w:type="dxa"/>
          </w:tcPr>
          <w:p w14:paraId="32E18A24" w14:textId="4D477C5A" w:rsidR="00E0200F" w:rsidRPr="00E42641" w:rsidRDefault="00E0200F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Opdrachtnemer</w:t>
            </w:r>
          </w:p>
        </w:tc>
      </w:tr>
      <w:tr w:rsidR="00E0200F" w14:paraId="1A94985E" w14:textId="3D5A8744" w:rsidTr="0039449F">
        <w:tc>
          <w:tcPr>
            <w:tcW w:w="2386" w:type="dxa"/>
          </w:tcPr>
          <w:p w14:paraId="10F2F57F" w14:textId="77777777" w:rsidR="00E0200F" w:rsidRDefault="00E0200F" w:rsidP="007F71A0"/>
        </w:tc>
        <w:tc>
          <w:tcPr>
            <w:tcW w:w="1192" w:type="dxa"/>
          </w:tcPr>
          <w:p w14:paraId="53C0C168" w14:textId="77777777" w:rsidR="00E0200F" w:rsidRDefault="00E0200F" w:rsidP="007F71A0"/>
        </w:tc>
        <w:tc>
          <w:tcPr>
            <w:tcW w:w="2082" w:type="dxa"/>
          </w:tcPr>
          <w:p w14:paraId="3F260625" w14:textId="77777777" w:rsidR="00E0200F" w:rsidRDefault="00E0200F" w:rsidP="007F71A0"/>
        </w:tc>
        <w:tc>
          <w:tcPr>
            <w:tcW w:w="1798" w:type="dxa"/>
          </w:tcPr>
          <w:p w14:paraId="078C5D74" w14:textId="77777777" w:rsidR="00E0200F" w:rsidRPr="005D0129" w:rsidRDefault="00E0200F" w:rsidP="007F71A0"/>
        </w:tc>
        <w:tc>
          <w:tcPr>
            <w:tcW w:w="1760" w:type="dxa"/>
          </w:tcPr>
          <w:p w14:paraId="30C69FA5" w14:textId="5214EB1B" w:rsidR="00E0200F" w:rsidRDefault="00E0200F" w:rsidP="007F71A0"/>
        </w:tc>
      </w:tr>
      <w:tr w:rsidR="00E0200F" w14:paraId="6A208D9B" w14:textId="182E6D82" w:rsidTr="0039449F">
        <w:tc>
          <w:tcPr>
            <w:tcW w:w="2386" w:type="dxa"/>
          </w:tcPr>
          <w:p w14:paraId="6B206652" w14:textId="77777777" w:rsidR="00E0200F" w:rsidRPr="000F69C4" w:rsidRDefault="00E0200F" w:rsidP="007F71A0">
            <w:r>
              <w:t>Taakstellend budget opstellen</w:t>
            </w:r>
          </w:p>
        </w:tc>
        <w:tc>
          <w:tcPr>
            <w:tcW w:w="1192" w:type="dxa"/>
          </w:tcPr>
          <w:p w14:paraId="55025285" w14:textId="77777777" w:rsidR="00E0200F" w:rsidRDefault="00E0200F" w:rsidP="007F71A0">
            <w:r>
              <w:t>Fase 0</w:t>
            </w:r>
          </w:p>
        </w:tc>
        <w:tc>
          <w:tcPr>
            <w:tcW w:w="2082" w:type="dxa"/>
          </w:tcPr>
          <w:p w14:paraId="5524A689" w14:textId="2EFE0CA8" w:rsidR="00E0200F" w:rsidRDefault="00E0200F" w:rsidP="007F71A0"/>
        </w:tc>
        <w:tc>
          <w:tcPr>
            <w:tcW w:w="1798" w:type="dxa"/>
          </w:tcPr>
          <w:p w14:paraId="5C89EB05" w14:textId="77777777" w:rsidR="00E0200F" w:rsidRPr="005D0129" w:rsidRDefault="00E0200F" w:rsidP="007F71A0"/>
        </w:tc>
        <w:tc>
          <w:tcPr>
            <w:tcW w:w="1760" w:type="dxa"/>
          </w:tcPr>
          <w:p w14:paraId="7A15B706" w14:textId="2EE9DB2C" w:rsidR="00E0200F" w:rsidRDefault="00E0200F" w:rsidP="007F71A0"/>
        </w:tc>
      </w:tr>
      <w:tr w:rsidR="00E0200F" w14:paraId="5D63C3E0" w14:textId="540BE561" w:rsidTr="0039449F">
        <w:tc>
          <w:tcPr>
            <w:tcW w:w="2386" w:type="dxa"/>
          </w:tcPr>
          <w:p w14:paraId="7DE56D97" w14:textId="15C545E8" w:rsidR="00E0200F" w:rsidRPr="00EA15FB" w:rsidRDefault="00E0200F" w:rsidP="007F71A0">
            <w:r w:rsidRPr="00EA15FB">
              <w:t>Opstellen OVK met ontwerp bureau</w:t>
            </w:r>
            <w:r>
              <w:t xml:space="preserve"> en opdracht geven.</w:t>
            </w:r>
          </w:p>
        </w:tc>
        <w:tc>
          <w:tcPr>
            <w:tcW w:w="1192" w:type="dxa"/>
          </w:tcPr>
          <w:p w14:paraId="65AA247A" w14:textId="77777777" w:rsidR="00E0200F" w:rsidRPr="00EA15FB" w:rsidRDefault="00E0200F" w:rsidP="007F71A0">
            <w:r w:rsidRPr="00EA15FB">
              <w:t>Fase 0</w:t>
            </w:r>
          </w:p>
        </w:tc>
        <w:tc>
          <w:tcPr>
            <w:tcW w:w="2082" w:type="dxa"/>
          </w:tcPr>
          <w:p w14:paraId="4B464871" w14:textId="04FF3925" w:rsidR="00E0200F" w:rsidRDefault="00E0200F" w:rsidP="007F71A0"/>
        </w:tc>
        <w:tc>
          <w:tcPr>
            <w:tcW w:w="1798" w:type="dxa"/>
          </w:tcPr>
          <w:p w14:paraId="432D9B5C" w14:textId="77777777" w:rsidR="00E0200F" w:rsidRPr="005D0129" w:rsidRDefault="00E0200F" w:rsidP="007F71A0"/>
        </w:tc>
        <w:tc>
          <w:tcPr>
            <w:tcW w:w="1760" w:type="dxa"/>
          </w:tcPr>
          <w:p w14:paraId="6255F502" w14:textId="3209F5F6" w:rsidR="00E0200F" w:rsidRDefault="00E0200F" w:rsidP="007F71A0"/>
        </w:tc>
      </w:tr>
      <w:tr w:rsidR="00E0200F" w14:paraId="5D730AC7" w14:textId="25DD2C46" w:rsidTr="0039449F">
        <w:tc>
          <w:tcPr>
            <w:tcW w:w="2386" w:type="dxa"/>
          </w:tcPr>
          <w:p w14:paraId="2046A9DD" w14:textId="18F7DA36" w:rsidR="00E0200F" w:rsidRPr="00EA15FB" w:rsidRDefault="00E0200F" w:rsidP="00D046D1">
            <w:r w:rsidRPr="00EA15FB">
              <w:t xml:space="preserve">Opstellen OVK met </w:t>
            </w:r>
            <w:r>
              <w:t>ingenieurs</w:t>
            </w:r>
            <w:r w:rsidRPr="00EA15FB">
              <w:t>bureau</w:t>
            </w:r>
            <w:r>
              <w:t xml:space="preserve"> en opdracht geven.</w:t>
            </w:r>
          </w:p>
        </w:tc>
        <w:tc>
          <w:tcPr>
            <w:tcW w:w="1192" w:type="dxa"/>
          </w:tcPr>
          <w:p w14:paraId="51EF3E54" w14:textId="77777777" w:rsidR="00E0200F" w:rsidRPr="00EA15FB" w:rsidRDefault="00E0200F" w:rsidP="00D046D1">
            <w:r w:rsidRPr="00EA15FB">
              <w:t>Fase 0</w:t>
            </w:r>
          </w:p>
        </w:tc>
        <w:tc>
          <w:tcPr>
            <w:tcW w:w="2082" w:type="dxa"/>
          </w:tcPr>
          <w:p w14:paraId="725949EF" w14:textId="77777777" w:rsidR="00E0200F" w:rsidRDefault="00E0200F" w:rsidP="00D046D1"/>
        </w:tc>
        <w:tc>
          <w:tcPr>
            <w:tcW w:w="1798" w:type="dxa"/>
          </w:tcPr>
          <w:p w14:paraId="667649E3" w14:textId="77777777" w:rsidR="00E0200F" w:rsidRPr="005D0129" w:rsidRDefault="00E0200F" w:rsidP="00D046D1"/>
        </w:tc>
        <w:tc>
          <w:tcPr>
            <w:tcW w:w="1760" w:type="dxa"/>
          </w:tcPr>
          <w:p w14:paraId="62FD713D" w14:textId="77777777" w:rsidR="00E0200F" w:rsidRDefault="00E0200F" w:rsidP="00D046D1"/>
        </w:tc>
      </w:tr>
      <w:tr w:rsidR="00E0200F" w14:paraId="609102B2" w14:textId="406BBD94" w:rsidTr="0039449F">
        <w:tc>
          <w:tcPr>
            <w:tcW w:w="2386" w:type="dxa"/>
          </w:tcPr>
          <w:p w14:paraId="575E4B34" w14:textId="77777777" w:rsidR="00E0200F" w:rsidRDefault="00E0200F" w:rsidP="00F104A2">
            <w:r>
              <w:t>Opstellen planning</w:t>
            </w:r>
          </w:p>
        </w:tc>
        <w:tc>
          <w:tcPr>
            <w:tcW w:w="1192" w:type="dxa"/>
          </w:tcPr>
          <w:p w14:paraId="5777FA22" w14:textId="77777777" w:rsidR="00E0200F" w:rsidRDefault="00E0200F" w:rsidP="00F104A2">
            <w:r>
              <w:t>Fase 1</w:t>
            </w:r>
          </w:p>
        </w:tc>
        <w:tc>
          <w:tcPr>
            <w:tcW w:w="2082" w:type="dxa"/>
          </w:tcPr>
          <w:p w14:paraId="30C3C7F0" w14:textId="06A86E1B" w:rsidR="00E0200F" w:rsidRDefault="00E0200F" w:rsidP="00F104A2"/>
        </w:tc>
        <w:tc>
          <w:tcPr>
            <w:tcW w:w="1798" w:type="dxa"/>
          </w:tcPr>
          <w:p w14:paraId="765F0F94" w14:textId="77777777" w:rsidR="00E0200F" w:rsidRPr="005D0129" w:rsidRDefault="00E0200F" w:rsidP="00F104A2"/>
        </w:tc>
        <w:tc>
          <w:tcPr>
            <w:tcW w:w="1760" w:type="dxa"/>
          </w:tcPr>
          <w:p w14:paraId="61DA1701" w14:textId="47ADECB7" w:rsidR="00E0200F" w:rsidRDefault="00E0200F" w:rsidP="00F104A2"/>
        </w:tc>
      </w:tr>
      <w:tr w:rsidR="00E0200F" w14:paraId="36FB3F60" w14:textId="490E3E40" w:rsidTr="0039449F">
        <w:tc>
          <w:tcPr>
            <w:tcW w:w="2386" w:type="dxa"/>
          </w:tcPr>
          <w:p w14:paraId="36214227" w14:textId="77777777" w:rsidR="00E0200F" w:rsidRDefault="00E0200F" w:rsidP="00F104A2">
            <w:r>
              <w:t xml:space="preserve">Opstellen </w:t>
            </w:r>
            <w:proofErr w:type="spellStart"/>
            <w:r>
              <w:t>bouwteamovk</w:t>
            </w:r>
            <w:proofErr w:type="spellEnd"/>
          </w:p>
        </w:tc>
        <w:tc>
          <w:tcPr>
            <w:tcW w:w="1192" w:type="dxa"/>
          </w:tcPr>
          <w:p w14:paraId="34F3A3B1" w14:textId="77777777" w:rsidR="00E0200F" w:rsidRDefault="00E0200F" w:rsidP="00F104A2">
            <w:r>
              <w:t>Fase 1</w:t>
            </w:r>
          </w:p>
        </w:tc>
        <w:tc>
          <w:tcPr>
            <w:tcW w:w="2082" w:type="dxa"/>
          </w:tcPr>
          <w:p w14:paraId="01DB88C2" w14:textId="14264A3C" w:rsidR="00E0200F" w:rsidRDefault="00E0200F" w:rsidP="00F104A2"/>
        </w:tc>
        <w:tc>
          <w:tcPr>
            <w:tcW w:w="1798" w:type="dxa"/>
          </w:tcPr>
          <w:p w14:paraId="7F011FFA" w14:textId="77777777" w:rsidR="00E0200F" w:rsidRPr="005D0129" w:rsidRDefault="00E0200F" w:rsidP="00F104A2"/>
        </w:tc>
        <w:tc>
          <w:tcPr>
            <w:tcW w:w="1760" w:type="dxa"/>
          </w:tcPr>
          <w:p w14:paraId="5E1A2A94" w14:textId="37E59E92" w:rsidR="00E0200F" w:rsidRDefault="00E0200F" w:rsidP="00F104A2"/>
        </w:tc>
      </w:tr>
      <w:tr w:rsidR="00E0200F" w14:paraId="7BA8CC49" w14:textId="6B8FCF47" w:rsidTr="0039449F">
        <w:tc>
          <w:tcPr>
            <w:tcW w:w="2386" w:type="dxa"/>
          </w:tcPr>
          <w:p w14:paraId="26D512D1" w14:textId="3BBD69AB" w:rsidR="00E0200F" w:rsidRPr="000F69C4" w:rsidRDefault="00E0200F" w:rsidP="00F104A2">
            <w:r>
              <w:t>Opstellen inschrijvingsleidraad</w:t>
            </w:r>
          </w:p>
        </w:tc>
        <w:tc>
          <w:tcPr>
            <w:tcW w:w="1192" w:type="dxa"/>
          </w:tcPr>
          <w:p w14:paraId="573FAE92" w14:textId="77777777" w:rsidR="00E0200F" w:rsidRDefault="00E0200F" w:rsidP="00F104A2">
            <w:r>
              <w:t>Fase 1</w:t>
            </w:r>
          </w:p>
        </w:tc>
        <w:tc>
          <w:tcPr>
            <w:tcW w:w="2082" w:type="dxa"/>
          </w:tcPr>
          <w:p w14:paraId="4118FE4A" w14:textId="7FDFD687" w:rsidR="00E0200F" w:rsidRDefault="00E0200F" w:rsidP="00F104A2"/>
        </w:tc>
        <w:tc>
          <w:tcPr>
            <w:tcW w:w="1798" w:type="dxa"/>
          </w:tcPr>
          <w:p w14:paraId="761D68BD" w14:textId="77777777" w:rsidR="00E0200F" w:rsidRPr="005D0129" w:rsidRDefault="00E0200F" w:rsidP="00F104A2"/>
        </w:tc>
        <w:tc>
          <w:tcPr>
            <w:tcW w:w="1760" w:type="dxa"/>
          </w:tcPr>
          <w:p w14:paraId="76E04242" w14:textId="30C7A54E" w:rsidR="00E0200F" w:rsidRDefault="00E0200F" w:rsidP="00F104A2"/>
        </w:tc>
      </w:tr>
      <w:tr w:rsidR="00E0200F" w14:paraId="1D0B04B4" w14:textId="04C37174" w:rsidTr="0039449F">
        <w:tc>
          <w:tcPr>
            <w:tcW w:w="2386" w:type="dxa"/>
          </w:tcPr>
          <w:p w14:paraId="62C077A4" w14:textId="77777777" w:rsidR="00E0200F" w:rsidRPr="006E2B43" w:rsidRDefault="00E0200F" w:rsidP="00DC577C">
            <w:r w:rsidRPr="006E2B43">
              <w:t>Onderzoeken</w:t>
            </w:r>
          </w:p>
        </w:tc>
        <w:tc>
          <w:tcPr>
            <w:tcW w:w="1192" w:type="dxa"/>
          </w:tcPr>
          <w:p w14:paraId="0CBABBD4" w14:textId="77777777" w:rsidR="00E0200F" w:rsidRPr="006E2B43" w:rsidRDefault="00E0200F" w:rsidP="00DC577C">
            <w:r w:rsidRPr="006E2B43">
              <w:t>Fase 1</w:t>
            </w:r>
          </w:p>
        </w:tc>
        <w:tc>
          <w:tcPr>
            <w:tcW w:w="2082" w:type="dxa"/>
          </w:tcPr>
          <w:p w14:paraId="72CBE991" w14:textId="77777777" w:rsidR="00E0200F" w:rsidRPr="006E2B43" w:rsidRDefault="00E0200F" w:rsidP="00DC577C"/>
        </w:tc>
        <w:tc>
          <w:tcPr>
            <w:tcW w:w="1798" w:type="dxa"/>
          </w:tcPr>
          <w:p w14:paraId="13CC4236" w14:textId="77777777" w:rsidR="00E0200F" w:rsidRPr="006E2B43" w:rsidRDefault="00E0200F" w:rsidP="00DC577C"/>
        </w:tc>
        <w:tc>
          <w:tcPr>
            <w:tcW w:w="1760" w:type="dxa"/>
          </w:tcPr>
          <w:p w14:paraId="1E14BFB3" w14:textId="77777777" w:rsidR="00E0200F" w:rsidRPr="006E2B43" w:rsidRDefault="00E0200F" w:rsidP="00DC577C"/>
        </w:tc>
      </w:tr>
      <w:tr w:rsidR="00E0200F" w14:paraId="720845D8" w14:textId="45D6D920" w:rsidTr="0039449F">
        <w:tc>
          <w:tcPr>
            <w:tcW w:w="2386" w:type="dxa"/>
          </w:tcPr>
          <w:p w14:paraId="4BE159FF" w14:textId="11C408D0" w:rsidR="00E0200F" w:rsidRDefault="00E0200F" w:rsidP="006944B7">
            <w:r>
              <w:t>Coördinatie bouwteam</w:t>
            </w:r>
          </w:p>
        </w:tc>
        <w:tc>
          <w:tcPr>
            <w:tcW w:w="1192" w:type="dxa"/>
          </w:tcPr>
          <w:p w14:paraId="1F4667E0" w14:textId="77777777" w:rsidR="00E0200F" w:rsidRDefault="00E0200F" w:rsidP="006944B7"/>
        </w:tc>
        <w:tc>
          <w:tcPr>
            <w:tcW w:w="2082" w:type="dxa"/>
          </w:tcPr>
          <w:p w14:paraId="3DD8882A" w14:textId="77777777" w:rsidR="00E0200F" w:rsidRDefault="00E0200F" w:rsidP="006944B7"/>
        </w:tc>
        <w:tc>
          <w:tcPr>
            <w:tcW w:w="1798" w:type="dxa"/>
          </w:tcPr>
          <w:p w14:paraId="36EC8D8C" w14:textId="77777777" w:rsidR="00E0200F" w:rsidRPr="005D0129" w:rsidRDefault="00E0200F" w:rsidP="006944B7"/>
        </w:tc>
        <w:tc>
          <w:tcPr>
            <w:tcW w:w="1760" w:type="dxa"/>
          </w:tcPr>
          <w:p w14:paraId="2BFF08FB" w14:textId="7750C813" w:rsidR="00E0200F" w:rsidRDefault="00E0200F" w:rsidP="006944B7">
            <w:r>
              <w:t>Fase 2</w:t>
            </w:r>
          </w:p>
        </w:tc>
      </w:tr>
      <w:tr w:rsidR="00E0200F" w14:paraId="156C8451" w14:textId="6C88BAC4" w:rsidTr="0039449F">
        <w:tc>
          <w:tcPr>
            <w:tcW w:w="2386" w:type="dxa"/>
          </w:tcPr>
          <w:p w14:paraId="3CC906D1" w14:textId="3D2EC1DD" w:rsidR="00E0200F" w:rsidRDefault="00E0200F" w:rsidP="00E1328C">
            <w:r>
              <w:t>Coördinatie nutsbedrijven</w:t>
            </w:r>
          </w:p>
        </w:tc>
        <w:tc>
          <w:tcPr>
            <w:tcW w:w="1192" w:type="dxa"/>
          </w:tcPr>
          <w:p w14:paraId="07175D84" w14:textId="2385AE40" w:rsidR="00E0200F" w:rsidRDefault="00E0200F" w:rsidP="00E1328C">
            <w:r>
              <w:t>Fase 2</w:t>
            </w:r>
          </w:p>
        </w:tc>
        <w:tc>
          <w:tcPr>
            <w:tcW w:w="2082" w:type="dxa"/>
          </w:tcPr>
          <w:p w14:paraId="266B3F69" w14:textId="5A7A8CB7" w:rsidR="00E0200F" w:rsidRDefault="00E0200F" w:rsidP="00E1328C">
            <w:r>
              <w:t>Fase 2 (V)</w:t>
            </w:r>
          </w:p>
        </w:tc>
        <w:tc>
          <w:tcPr>
            <w:tcW w:w="1798" w:type="dxa"/>
          </w:tcPr>
          <w:p w14:paraId="7B6C6A4B" w14:textId="30232FAD" w:rsidR="00E0200F" w:rsidRPr="005D0129" w:rsidRDefault="00E0200F" w:rsidP="00E1328C"/>
        </w:tc>
        <w:tc>
          <w:tcPr>
            <w:tcW w:w="1760" w:type="dxa"/>
          </w:tcPr>
          <w:p w14:paraId="26BCCA82" w14:textId="77777777" w:rsidR="00FB0D68" w:rsidRDefault="00E0200F" w:rsidP="00E1328C">
            <w:r>
              <w:t>Fase 2</w:t>
            </w:r>
            <w:r w:rsidR="00FB0D68">
              <w:t xml:space="preserve"> / </w:t>
            </w:r>
          </w:p>
          <w:p w14:paraId="0936C692" w14:textId="5AF93D98" w:rsidR="00E0200F" w:rsidRDefault="00FB0D68" w:rsidP="00E1328C">
            <w:r>
              <w:t>Fase 3 (V)</w:t>
            </w:r>
          </w:p>
        </w:tc>
      </w:tr>
      <w:tr w:rsidR="00E0200F" w14:paraId="191DA907" w14:textId="320A9752" w:rsidTr="0039449F">
        <w:tc>
          <w:tcPr>
            <w:tcW w:w="2386" w:type="dxa"/>
          </w:tcPr>
          <w:p w14:paraId="2AB1C8EF" w14:textId="19654766" w:rsidR="00E0200F" w:rsidRDefault="00E0200F" w:rsidP="00E1328C">
            <w:r>
              <w:t>Opstellen detailplanning</w:t>
            </w:r>
          </w:p>
        </w:tc>
        <w:tc>
          <w:tcPr>
            <w:tcW w:w="1192" w:type="dxa"/>
          </w:tcPr>
          <w:p w14:paraId="01763FDC" w14:textId="77777777" w:rsidR="00E0200F" w:rsidRDefault="00E0200F" w:rsidP="00E1328C"/>
        </w:tc>
        <w:tc>
          <w:tcPr>
            <w:tcW w:w="2082" w:type="dxa"/>
          </w:tcPr>
          <w:p w14:paraId="368F23CC" w14:textId="77777777" w:rsidR="00E0200F" w:rsidRDefault="00E0200F" w:rsidP="00E1328C"/>
        </w:tc>
        <w:tc>
          <w:tcPr>
            <w:tcW w:w="1798" w:type="dxa"/>
          </w:tcPr>
          <w:p w14:paraId="2C5D1187" w14:textId="77777777" w:rsidR="00E0200F" w:rsidRPr="005D0129" w:rsidRDefault="00E0200F" w:rsidP="00E1328C"/>
        </w:tc>
        <w:tc>
          <w:tcPr>
            <w:tcW w:w="1760" w:type="dxa"/>
          </w:tcPr>
          <w:p w14:paraId="0976440F" w14:textId="42BEE9B7" w:rsidR="00E0200F" w:rsidRDefault="00E0200F" w:rsidP="00E1328C">
            <w:r>
              <w:t>Fase 2</w:t>
            </w:r>
          </w:p>
        </w:tc>
      </w:tr>
      <w:tr w:rsidR="00E0200F" w14:paraId="33D49AB1" w14:textId="71027227" w:rsidTr="0039449F">
        <w:tc>
          <w:tcPr>
            <w:tcW w:w="2386" w:type="dxa"/>
          </w:tcPr>
          <w:p w14:paraId="0EB2BEEF" w14:textId="6B1EAEF9" w:rsidR="00E0200F" w:rsidRDefault="00E0200F" w:rsidP="00E1328C">
            <w:r>
              <w:t>Eventueel aanvullende onderzoeken *</w:t>
            </w:r>
          </w:p>
        </w:tc>
        <w:tc>
          <w:tcPr>
            <w:tcW w:w="1192" w:type="dxa"/>
          </w:tcPr>
          <w:p w14:paraId="7A5395FC" w14:textId="77777777" w:rsidR="00E0200F" w:rsidRDefault="00E0200F" w:rsidP="00E1328C"/>
        </w:tc>
        <w:tc>
          <w:tcPr>
            <w:tcW w:w="2082" w:type="dxa"/>
          </w:tcPr>
          <w:p w14:paraId="71E2836C" w14:textId="77777777" w:rsidR="00E0200F" w:rsidRDefault="00E0200F" w:rsidP="00E1328C"/>
        </w:tc>
        <w:tc>
          <w:tcPr>
            <w:tcW w:w="1798" w:type="dxa"/>
          </w:tcPr>
          <w:p w14:paraId="19D8B68E" w14:textId="77777777" w:rsidR="00E0200F" w:rsidRPr="005D0129" w:rsidRDefault="00E0200F" w:rsidP="00E1328C"/>
        </w:tc>
        <w:tc>
          <w:tcPr>
            <w:tcW w:w="1760" w:type="dxa"/>
          </w:tcPr>
          <w:p w14:paraId="29E023DA" w14:textId="209052E3" w:rsidR="00E0200F" w:rsidRDefault="00E0200F" w:rsidP="00E1328C">
            <w:r>
              <w:t>Fase 2</w:t>
            </w:r>
          </w:p>
        </w:tc>
      </w:tr>
      <w:tr w:rsidR="00E0200F" w14:paraId="2DC724EF" w14:textId="51AF03FD" w:rsidTr="0039449F">
        <w:tc>
          <w:tcPr>
            <w:tcW w:w="2386" w:type="dxa"/>
          </w:tcPr>
          <w:p w14:paraId="779F7279" w14:textId="4F9215F9" w:rsidR="00E0200F" w:rsidRPr="0091036A" w:rsidRDefault="00E0200F" w:rsidP="0091036A">
            <w:r w:rsidRPr="0091036A">
              <w:t>Burgerparticipatie</w:t>
            </w:r>
          </w:p>
        </w:tc>
        <w:tc>
          <w:tcPr>
            <w:tcW w:w="1192" w:type="dxa"/>
          </w:tcPr>
          <w:p w14:paraId="3AF77BD3" w14:textId="265F81A2" w:rsidR="00E0200F" w:rsidRDefault="00E0200F" w:rsidP="0091036A">
            <w:r>
              <w:t>Fase 2</w:t>
            </w:r>
          </w:p>
        </w:tc>
        <w:tc>
          <w:tcPr>
            <w:tcW w:w="2082" w:type="dxa"/>
          </w:tcPr>
          <w:p w14:paraId="43562ED6" w14:textId="38FCEB2F" w:rsidR="00E0200F" w:rsidRDefault="00E0200F" w:rsidP="0091036A">
            <w:r>
              <w:t>Fase 2 (V)</w:t>
            </w:r>
          </w:p>
        </w:tc>
        <w:tc>
          <w:tcPr>
            <w:tcW w:w="1798" w:type="dxa"/>
          </w:tcPr>
          <w:p w14:paraId="5C4F91C5" w14:textId="59D740EA" w:rsidR="00E0200F" w:rsidRPr="005D0129" w:rsidRDefault="00E0200F" w:rsidP="0091036A">
            <w:r w:rsidRPr="005D0129">
              <w:t>Fase 2</w:t>
            </w:r>
          </w:p>
        </w:tc>
        <w:tc>
          <w:tcPr>
            <w:tcW w:w="1760" w:type="dxa"/>
          </w:tcPr>
          <w:p w14:paraId="73981E16" w14:textId="31E23EDB" w:rsidR="00E0200F" w:rsidRDefault="00E0200F" w:rsidP="0091036A">
            <w:r>
              <w:t>Fase 2</w:t>
            </w:r>
          </w:p>
        </w:tc>
      </w:tr>
      <w:tr w:rsidR="00E0200F" w14:paraId="5E3B0628" w14:textId="1AA863DD" w:rsidTr="0039449F">
        <w:tc>
          <w:tcPr>
            <w:tcW w:w="2386" w:type="dxa"/>
          </w:tcPr>
          <w:p w14:paraId="15B21471" w14:textId="77777777" w:rsidR="00E0200F" w:rsidRDefault="00E0200F" w:rsidP="0091036A">
            <w:r>
              <w:t>Opstellen KES</w:t>
            </w:r>
          </w:p>
        </w:tc>
        <w:tc>
          <w:tcPr>
            <w:tcW w:w="1192" w:type="dxa"/>
          </w:tcPr>
          <w:p w14:paraId="6BC6F9B5" w14:textId="77777777" w:rsidR="00E0200F" w:rsidRDefault="00E0200F" w:rsidP="0091036A">
            <w:r>
              <w:t>Fase 2</w:t>
            </w:r>
          </w:p>
        </w:tc>
        <w:tc>
          <w:tcPr>
            <w:tcW w:w="2082" w:type="dxa"/>
          </w:tcPr>
          <w:p w14:paraId="4B66799B" w14:textId="3468D180" w:rsidR="00E0200F" w:rsidRDefault="00E0200F" w:rsidP="0091036A">
            <w:r>
              <w:t>Fase 2 (V)</w:t>
            </w:r>
          </w:p>
        </w:tc>
        <w:tc>
          <w:tcPr>
            <w:tcW w:w="1798" w:type="dxa"/>
          </w:tcPr>
          <w:p w14:paraId="26D3BB1B" w14:textId="387C4FB7" w:rsidR="00E0200F" w:rsidRPr="005D0129" w:rsidRDefault="00E0200F" w:rsidP="0091036A">
            <w:r w:rsidRPr="005D0129">
              <w:t>Fase 2</w:t>
            </w:r>
          </w:p>
        </w:tc>
        <w:tc>
          <w:tcPr>
            <w:tcW w:w="1760" w:type="dxa"/>
          </w:tcPr>
          <w:p w14:paraId="35541C08" w14:textId="61481ED5" w:rsidR="00E0200F" w:rsidRDefault="00E0200F" w:rsidP="0091036A">
            <w:r>
              <w:t>Fase 2</w:t>
            </w:r>
          </w:p>
        </w:tc>
      </w:tr>
      <w:tr w:rsidR="00E0200F" w14:paraId="06A70B7A" w14:textId="6640FA11" w:rsidTr="0039449F">
        <w:tc>
          <w:tcPr>
            <w:tcW w:w="2386" w:type="dxa"/>
          </w:tcPr>
          <w:p w14:paraId="69C17C33" w14:textId="36724D9C" w:rsidR="00E0200F" w:rsidRDefault="00E0200F" w:rsidP="0091036A">
            <w:r>
              <w:t>Opstellen SO</w:t>
            </w:r>
          </w:p>
        </w:tc>
        <w:tc>
          <w:tcPr>
            <w:tcW w:w="1192" w:type="dxa"/>
          </w:tcPr>
          <w:p w14:paraId="3EC68EA3" w14:textId="752B3FE6" w:rsidR="00E0200F" w:rsidRDefault="00E0200F" w:rsidP="0091036A">
            <w:r>
              <w:t>Fase 2</w:t>
            </w:r>
          </w:p>
        </w:tc>
        <w:tc>
          <w:tcPr>
            <w:tcW w:w="2082" w:type="dxa"/>
          </w:tcPr>
          <w:p w14:paraId="625AE272" w14:textId="2C89132B" w:rsidR="00E0200F" w:rsidRDefault="00E0200F" w:rsidP="0091036A">
            <w:r>
              <w:t>Fase 2 (V)</w:t>
            </w:r>
          </w:p>
        </w:tc>
        <w:tc>
          <w:tcPr>
            <w:tcW w:w="1798" w:type="dxa"/>
          </w:tcPr>
          <w:p w14:paraId="408604AA" w14:textId="140AE5FE" w:rsidR="00E0200F" w:rsidRPr="005D0129" w:rsidRDefault="00E0200F" w:rsidP="0091036A">
            <w:r w:rsidRPr="005D0129">
              <w:t>Fase 2</w:t>
            </w:r>
          </w:p>
        </w:tc>
        <w:tc>
          <w:tcPr>
            <w:tcW w:w="1760" w:type="dxa"/>
          </w:tcPr>
          <w:p w14:paraId="53AE2A72" w14:textId="23BDB99A" w:rsidR="00E0200F" w:rsidRDefault="00E0200F" w:rsidP="0091036A">
            <w:r w:rsidRPr="008C0978">
              <w:t>Fase 2</w:t>
            </w:r>
          </w:p>
        </w:tc>
      </w:tr>
      <w:tr w:rsidR="00E0200F" w14:paraId="6BAB0D48" w14:textId="0450B5BC" w:rsidTr="0039449F">
        <w:tc>
          <w:tcPr>
            <w:tcW w:w="2386" w:type="dxa"/>
          </w:tcPr>
          <w:p w14:paraId="19680C84" w14:textId="77777777" w:rsidR="00E0200F" w:rsidRDefault="00E0200F" w:rsidP="0091036A">
            <w:r>
              <w:t>Opstellen VO</w:t>
            </w:r>
          </w:p>
        </w:tc>
        <w:tc>
          <w:tcPr>
            <w:tcW w:w="1192" w:type="dxa"/>
          </w:tcPr>
          <w:p w14:paraId="47B4F194" w14:textId="77777777" w:rsidR="00E0200F" w:rsidRDefault="00E0200F" w:rsidP="0091036A">
            <w:r>
              <w:t>Fase 2</w:t>
            </w:r>
          </w:p>
        </w:tc>
        <w:tc>
          <w:tcPr>
            <w:tcW w:w="2082" w:type="dxa"/>
          </w:tcPr>
          <w:p w14:paraId="03A49B81" w14:textId="25EC8A69" w:rsidR="00E0200F" w:rsidRDefault="00E0200F" w:rsidP="0091036A">
            <w:r w:rsidRPr="008C0978">
              <w:t>Fase 2</w:t>
            </w:r>
            <w:r>
              <w:t xml:space="preserve"> (V)</w:t>
            </w:r>
          </w:p>
        </w:tc>
        <w:tc>
          <w:tcPr>
            <w:tcW w:w="1798" w:type="dxa"/>
          </w:tcPr>
          <w:p w14:paraId="3D38F9A5" w14:textId="0125F1D5" w:rsidR="00E0200F" w:rsidRPr="005D0129" w:rsidRDefault="00E0200F" w:rsidP="0091036A">
            <w:r w:rsidRPr="005D0129">
              <w:t>Fase 2</w:t>
            </w:r>
          </w:p>
        </w:tc>
        <w:tc>
          <w:tcPr>
            <w:tcW w:w="1760" w:type="dxa"/>
          </w:tcPr>
          <w:p w14:paraId="5CEE4415" w14:textId="706DBEAE" w:rsidR="00E0200F" w:rsidRDefault="00E0200F" w:rsidP="0091036A">
            <w:r w:rsidRPr="008C0978">
              <w:t>Fase 2</w:t>
            </w:r>
          </w:p>
        </w:tc>
      </w:tr>
      <w:tr w:rsidR="00E0200F" w14:paraId="4DCB1366" w14:textId="0FBD6ADA" w:rsidTr="0039449F">
        <w:tc>
          <w:tcPr>
            <w:tcW w:w="2386" w:type="dxa"/>
          </w:tcPr>
          <w:p w14:paraId="1C296431" w14:textId="77777777" w:rsidR="00E0200F" w:rsidRDefault="00E0200F" w:rsidP="0091036A">
            <w:r>
              <w:t>Opstellen DO</w:t>
            </w:r>
          </w:p>
        </w:tc>
        <w:tc>
          <w:tcPr>
            <w:tcW w:w="1192" w:type="dxa"/>
          </w:tcPr>
          <w:p w14:paraId="7AF567F7" w14:textId="77777777" w:rsidR="00E0200F" w:rsidRDefault="00E0200F" w:rsidP="0091036A">
            <w:r>
              <w:t>Fase 2</w:t>
            </w:r>
          </w:p>
        </w:tc>
        <w:tc>
          <w:tcPr>
            <w:tcW w:w="2082" w:type="dxa"/>
          </w:tcPr>
          <w:p w14:paraId="33A26977" w14:textId="109DB81C" w:rsidR="00E0200F" w:rsidRDefault="00E0200F" w:rsidP="0091036A">
            <w:r>
              <w:t>Fase 2 (V)</w:t>
            </w:r>
          </w:p>
        </w:tc>
        <w:tc>
          <w:tcPr>
            <w:tcW w:w="1798" w:type="dxa"/>
          </w:tcPr>
          <w:p w14:paraId="72E64154" w14:textId="27BB2078" w:rsidR="00E0200F" w:rsidRPr="005D0129" w:rsidRDefault="00E0200F" w:rsidP="0091036A">
            <w:r w:rsidRPr="005D0129">
              <w:t>Fase 2</w:t>
            </w:r>
          </w:p>
        </w:tc>
        <w:tc>
          <w:tcPr>
            <w:tcW w:w="1760" w:type="dxa"/>
          </w:tcPr>
          <w:p w14:paraId="78B4C215" w14:textId="4DCE0017" w:rsidR="00E0200F" w:rsidRDefault="00E0200F" w:rsidP="0091036A">
            <w:r>
              <w:t>Fase 2</w:t>
            </w:r>
          </w:p>
        </w:tc>
      </w:tr>
      <w:tr w:rsidR="00E0200F" w14:paraId="30786102" w14:textId="01EE7CDF" w:rsidTr="0039449F">
        <w:tc>
          <w:tcPr>
            <w:tcW w:w="2386" w:type="dxa"/>
          </w:tcPr>
          <w:p w14:paraId="02B3FF08" w14:textId="00612BCF" w:rsidR="00E0200F" w:rsidRDefault="00E0200F" w:rsidP="0091036A">
            <w:r>
              <w:t xml:space="preserve">Opstellen UO </w:t>
            </w:r>
          </w:p>
        </w:tc>
        <w:tc>
          <w:tcPr>
            <w:tcW w:w="1192" w:type="dxa"/>
          </w:tcPr>
          <w:p w14:paraId="4E4B9A9D" w14:textId="77777777" w:rsidR="00E0200F" w:rsidRDefault="00E0200F" w:rsidP="0091036A">
            <w:r>
              <w:t>Fase 2</w:t>
            </w:r>
          </w:p>
        </w:tc>
        <w:tc>
          <w:tcPr>
            <w:tcW w:w="2082" w:type="dxa"/>
          </w:tcPr>
          <w:p w14:paraId="45776888" w14:textId="45D6B32D" w:rsidR="00E0200F" w:rsidRDefault="00E0200F" w:rsidP="0091036A">
            <w:r>
              <w:t>Fase 2</w:t>
            </w:r>
          </w:p>
        </w:tc>
        <w:tc>
          <w:tcPr>
            <w:tcW w:w="1798" w:type="dxa"/>
          </w:tcPr>
          <w:p w14:paraId="7053500F" w14:textId="50D955E3" w:rsidR="00E0200F" w:rsidRPr="005D0129" w:rsidRDefault="00E0200F" w:rsidP="0091036A">
            <w:r w:rsidRPr="005D0129">
              <w:t>Fase 2</w:t>
            </w:r>
          </w:p>
        </w:tc>
        <w:tc>
          <w:tcPr>
            <w:tcW w:w="1760" w:type="dxa"/>
          </w:tcPr>
          <w:p w14:paraId="10F1FEAE" w14:textId="7D895007" w:rsidR="00E0200F" w:rsidRDefault="00E0200F" w:rsidP="0091036A">
            <w:r>
              <w:t xml:space="preserve">Fase 2 </w:t>
            </w:r>
            <w:r w:rsidRPr="004D1C2A">
              <w:t>(V)</w:t>
            </w:r>
          </w:p>
        </w:tc>
      </w:tr>
      <w:tr w:rsidR="00E0200F" w14:paraId="3CC03561" w14:textId="6EFCF99D" w:rsidTr="0039449F">
        <w:tc>
          <w:tcPr>
            <w:tcW w:w="2386" w:type="dxa"/>
          </w:tcPr>
          <w:p w14:paraId="152E6777" w14:textId="2B0A60A1" w:rsidR="00E0200F" w:rsidRDefault="00E0200F" w:rsidP="0091036A">
            <w:r>
              <w:t>Opstellen raming per ontwerpfase</w:t>
            </w:r>
            <w:r w:rsidR="00AE1E5C">
              <w:t xml:space="preserve"> (SO 2x, 2 varianten)</w:t>
            </w:r>
          </w:p>
        </w:tc>
        <w:tc>
          <w:tcPr>
            <w:tcW w:w="1192" w:type="dxa"/>
          </w:tcPr>
          <w:p w14:paraId="3043FCA0" w14:textId="77777777" w:rsidR="00E0200F" w:rsidRDefault="00E0200F" w:rsidP="0091036A"/>
        </w:tc>
        <w:tc>
          <w:tcPr>
            <w:tcW w:w="2082" w:type="dxa"/>
          </w:tcPr>
          <w:p w14:paraId="3B3F4909" w14:textId="3B67B836" w:rsidR="00E0200F" w:rsidRDefault="00E0200F" w:rsidP="0091036A"/>
        </w:tc>
        <w:tc>
          <w:tcPr>
            <w:tcW w:w="1798" w:type="dxa"/>
          </w:tcPr>
          <w:p w14:paraId="136D0EE8" w14:textId="77777777" w:rsidR="00E0200F" w:rsidRPr="005D0129" w:rsidRDefault="00E0200F" w:rsidP="0091036A"/>
        </w:tc>
        <w:tc>
          <w:tcPr>
            <w:tcW w:w="1760" w:type="dxa"/>
          </w:tcPr>
          <w:p w14:paraId="05E1BFFB" w14:textId="47333B0C" w:rsidR="00E0200F" w:rsidRDefault="00E0200F" w:rsidP="0091036A">
            <w:r>
              <w:t>Fase 2</w:t>
            </w:r>
          </w:p>
        </w:tc>
      </w:tr>
      <w:tr w:rsidR="00E0200F" w14:paraId="782D6ECD" w14:textId="11723227" w:rsidTr="0039449F">
        <w:tc>
          <w:tcPr>
            <w:tcW w:w="2386" w:type="dxa"/>
          </w:tcPr>
          <w:p w14:paraId="34CC9970" w14:textId="77777777" w:rsidR="00E0200F" w:rsidRDefault="00E0200F" w:rsidP="0091036A">
            <w:r>
              <w:t>Onafhankelijke check kosten</w:t>
            </w:r>
          </w:p>
        </w:tc>
        <w:tc>
          <w:tcPr>
            <w:tcW w:w="1192" w:type="dxa"/>
          </w:tcPr>
          <w:p w14:paraId="2827374E" w14:textId="1ACB7471" w:rsidR="00E0200F" w:rsidRDefault="00E0200F" w:rsidP="0091036A">
            <w:r>
              <w:t>Fase 2</w:t>
            </w:r>
          </w:p>
        </w:tc>
        <w:tc>
          <w:tcPr>
            <w:tcW w:w="2082" w:type="dxa"/>
          </w:tcPr>
          <w:p w14:paraId="0381681B" w14:textId="0D6E17AE" w:rsidR="00E0200F" w:rsidRDefault="00E0200F" w:rsidP="0091036A"/>
        </w:tc>
        <w:tc>
          <w:tcPr>
            <w:tcW w:w="1798" w:type="dxa"/>
          </w:tcPr>
          <w:p w14:paraId="40131A1A" w14:textId="77777777" w:rsidR="00E0200F" w:rsidRPr="005D0129" w:rsidRDefault="00E0200F" w:rsidP="0091036A"/>
        </w:tc>
        <w:tc>
          <w:tcPr>
            <w:tcW w:w="1760" w:type="dxa"/>
          </w:tcPr>
          <w:p w14:paraId="16839333" w14:textId="59E1A210" w:rsidR="00E0200F" w:rsidRDefault="00E0200F" w:rsidP="0091036A"/>
        </w:tc>
      </w:tr>
      <w:tr w:rsidR="00E0200F" w14:paraId="058579D5" w14:textId="7FD55B18" w:rsidTr="0039449F">
        <w:tc>
          <w:tcPr>
            <w:tcW w:w="2386" w:type="dxa"/>
          </w:tcPr>
          <w:p w14:paraId="70C64E6E" w14:textId="3094A3DF" w:rsidR="00E0200F" w:rsidRDefault="00E0200F" w:rsidP="0091036A">
            <w:r>
              <w:t xml:space="preserve">Onafhankelijke check UO en realisatie </w:t>
            </w:r>
            <w:proofErr w:type="spellStart"/>
            <w:r>
              <w:t>ovk</w:t>
            </w:r>
            <w:proofErr w:type="spellEnd"/>
          </w:p>
        </w:tc>
        <w:tc>
          <w:tcPr>
            <w:tcW w:w="1192" w:type="dxa"/>
          </w:tcPr>
          <w:p w14:paraId="02BBD8C3" w14:textId="03C7A0AD" w:rsidR="00E0200F" w:rsidRDefault="00E0200F" w:rsidP="0091036A">
            <w:r>
              <w:t>Fase 2</w:t>
            </w:r>
          </w:p>
        </w:tc>
        <w:tc>
          <w:tcPr>
            <w:tcW w:w="2082" w:type="dxa"/>
          </w:tcPr>
          <w:p w14:paraId="7B775B9F" w14:textId="77777777" w:rsidR="00E0200F" w:rsidRDefault="00E0200F" w:rsidP="0091036A"/>
        </w:tc>
        <w:tc>
          <w:tcPr>
            <w:tcW w:w="1798" w:type="dxa"/>
          </w:tcPr>
          <w:p w14:paraId="2D02D81A" w14:textId="77777777" w:rsidR="00E0200F" w:rsidRPr="005D0129" w:rsidRDefault="00E0200F" w:rsidP="0091036A"/>
        </w:tc>
        <w:tc>
          <w:tcPr>
            <w:tcW w:w="1760" w:type="dxa"/>
          </w:tcPr>
          <w:p w14:paraId="6129393B" w14:textId="77777777" w:rsidR="00E0200F" w:rsidRDefault="00E0200F" w:rsidP="0091036A"/>
        </w:tc>
      </w:tr>
      <w:tr w:rsidR="00E0200F" w14:paraId="455468E2" w14:textId="2E979930" w:rsidTr="0039449F">
        <w:tc>
          <w:tcPr>
            <w:tcW w:w="2386" w:type="dxa"/>
          </w:tcPr>
          <w:p w14:paraId="0200B845" w14:textId="77777777" w:rsidR="00E0200F" w:rsidRDefault="00E0200F" w:rsidP="0091036A">
            <w:r>
              <w:t xml:space="preserve">Opstellen realisatie </w:t>
            </w:r>
            <w:proofErr w:type="spellStart"/>
            <w:r>
              <w:t>ovk</w:t>
            </w:r>
            <w:proofErr w:type="spellEnd"/>
            <w:r>
              <w:t xml:space="preserve"> (UAV)</w:t>
            </w:r>
          </w:p>
        </w:tc>
        <w:tc>
          <w:tcPr>
            <w:tcW w:w="1192" w:type="dxa"/>
          </w:tcPr>
          <w:p w14:paraId="70A9E40A" w14:textId="071501B2" w:rsidR="00E0200F" w:rsidRDefault="00E0200F" w:rsidP="0091036A"/>
        </w:tc>
        <w:tc>
          <w:tcPr>
            <w:tcW w:w="2082" w:type="dxa"/>
          </w:tcPr>
          <w:p w14:paraId="409E3D96" w14:textId="33A7BEA6" w:rsidR="00E0200F" w:rsidRDefault="00E0200F" w:rsidP="0091036A"/>
        </w:tc>
        <w:tc>
          <w:tcPr>
            <w:tcW w:w="1798" w:type="dxa"/>
          </w:tcPr>
          <w:p w14:paraId="3B037757" w14:textId="77777777" w:rsidR="00E0200F" w:rsidRPr="005D0129" w:rsidRDefault="00E0200F" w:rsidP="0091036A"/>
        </w:tc>
        <w:tc>
          <w:tcPr>
            <w:tcW w:w="1760" w:type="dxa"/>
          </w:tcPr>
          <w:p w14:paraId="11AD67E8" w14:textId="7ED8897E" w:rsidR="00E0200F" w:rsidRDefault="00E0200F" w:rsidP="0091036A">
            <w:r>
              <w:t xml:space="preserve">Fase 2 </w:t>
            </w:r>
            <w:r w:rsidRPr="004D1C2A">
              <w:t>(V)</w:t>
            </w:r>
          </w:p>
        </w:tc>
      </w:tr>
      <w:tr w:rsidR="00E0200F" w14:paraId="729E53A2" w14:textId="138A6F22" w:rsidTr="0039449F">
        <w:tc>
          <w:tcPr>
            <w:tcW w:w="2386" w:type="dxa"/>
          </w:tcPr>
          <w:p w14:paraId="12178F37" w14:textId="0977B15F" w:rsidR="00E0200F" w:rsidRPr="000F69C4" w:rsidRDefault="00E0200F" w:rsidP="0091036A">
            <w:r w:rsidRPr="000F09B7">
              <w:t>Uitvoeringsbegeleiding</w:t>
            </w:r>
            <w:r>
              <w:t xml:space="preserve"> (toezicht)</w:t>
            </w:r>
          </w:p>
        </w:tc>
        <w:tc>
          <w:tcPr>
            <w:tcW w:w="1192" w:type="dxa"/>
          </w:tcPr>
          <w:p w14:paraId="2CDDF1F2" w14:textId="77777777" w:rsidR="00E0200F" w:rsidRDefault="00E0200F" w:rsidP="0091036A">
            <w:r>
              <w:t>Fase 3</w:t>
            </w:r>
          </w:p>
        </w:tc>
        <w:tc>
          <w:tcPr>
            <w:tcW w:w="2082" w:type="dxa"/>
          </w:tcPr>
          <w:p w14:paraId="599796E5" w14:textId="59B2FC8B" w:rsidR="00E0200F" w:rsidRDefault="00E0200F" w:rsidP="0091036A"/>
        </w:tc>
        <w:tc>
          <w:tcPr>
            <w:tcW w:w="1798" w:type="dxa"/>
          </w:tcPr>
          <w:p w14:paraId="3CC7BA7B" w14:textId="77777777" w:rsidR="00E0200F" w:rsidRPr="005D0129" w:rsidRDefault="00E0200F" w:rsidP="0091036A"/>
        </w:tc>
        <w:tc>
          <w:tcPr>
            <w:tcW w:w="1760" w:type="dxa"/>
          </w:tcPr>
          <w:p w14:paraId="2784C20F" w14:textId="3EC8EA0D" w:rsidR="00E0200F" w:rsidRDefault="00E0200F" w:rsidP="0091036A"/>
        </w:tc>
      </w:tr>
      <w:tr w:rsidR="00E0200F" w14:paraId="495551AB" w14:textId="6FD42EEB" w:rsidTr="0039449F">
        <w:tc>
          <w:tcPr>
            <w:tcW w:w="2386" w:type="dxa"/>
          </w:tcPr>
          <w:p w14:paraId="3EFB6C7B" w14:textId="77777777" w:rsidR="00E0200F" w:rsidRPr="000F69C4" w:rsidRDefault="00E0200F" w:rsidP="0091036A">
            <w:r w:rsidRPr="000F69C4">
              <w:t>Aanleg regenwaterleiding</w:t>
            </w:r>
          </w:p>
        </w:tc>
        <w:tc>
          <w:tcPr>
            <w:tcW w:w="1192" w:type="dxa"/>
          </w:tcPr>
          <w:p w14:paraId="4E7D839F" w14:textId="77777777" w:rsidR="00E0200F" w:rsidRDefault="00E0200F" w:rsidP="0091036A"/>
        </w:tc>
        <w:tc>
          <w:tcPr>
            <w:tcW w:w="2082" w:type="dxa"/>
          </w:tcPr>
          <w:p w14:paraId="402F5BE7" w14:textId="0C7B7E62" w:rsidR="00E0200F" w:rsidRDefault="00E0200F" w:rsidP="0091036A"/>
        </w:tc>
        <w:tc>
          <w:tcPr>
            <w:tcW w:w="1798" w:type="dxa"/>
          </w:tcPr>
          <w:p w14:paraId="0DEF313E" w14:textId="77777777" w:rsidR="00E0200F" w:rsidRPr="005D0129" w:rsidRDefault="00E0200F" w:rsidP="0091036A"/>
        </w:tc>
        <w:tc>
          <w:tcPr>
            <w:tcW w:w="1760" w:type="dxa"/>
          </w:tcPr>
          <w:p w14:paraId="73E59165" w14:textId="5549DEA5" w:rsidR="00E0200F" w:rsidRDefault="00E0200F" w:rsidP="0091036A">
            <w:r>
              <w:t>Fase 3</w:t>
            </w:r>
          </w:p>
        </w:tc>
      </w:tr>
      <w:tr w:rsidR="00E0200F" w14:paraId="5611ABB9" w14:textId="6A254926" w:rsidTr="0039449F">
        <w:tc>
          <w:tcPr>
            <w:tcW w:w="2386" w:type="dxa"/>
          </w:tcPr>
          <w:p w14:paraId="692AEA2E" w14:textId="77777777" w:rsidR="00E0200F" w:rsidRPr="000F69C4" w:rsidRDefault="00E0200F" w:rsidP="0091036A">
            <w:r w:rsidRPr="000F69C4">
              <w:t>Vervangen hoofdriool</w:t>
            </w:r>
          </w:p>
        </w:tc>
        <w:tc>
          <w:tcPr>
            <w:tcW w:w="1192" w:type="dxa"/>
          </w:tcPr>
          <w:p w14:paraId="2E66D77B" w14:textId="77777777" w:rsidR="00E0200F" w:rsidRDefault="00E0200F" w:rsidP="0091036A"/>
        </w:tc>
        <w:tc>
          <w:tcPr>
            <w:tcW w:w="2082" w:type="dxa"/>
          </w:tcPr>
          <w:p w14:paraId="3A654B52" w14:textId="7F1B3CA9" w:rsidR="00E0200F" w:rsidRDefault="00E0200F" w:rsidP="0091036A"/>
        </w:tc>
        <w:tc>
          <w:tcPr>
            <w:tcW w:w="1798" w:type="dxa"/>
          </w:tcPr>
          <w:p w14:paraId="4D2E6B5E" w14:textId="77777777" w:rsidR="00E0200F" w:rsidRPr="005D0129" w:rsidRDefault="00E0200F" w:rsidP="0091036A"/>
        </w:tc>
        <w:tc>
          <w:tcPr>
            <w:tcW w:w="1760" w:type="dxa"/>
          </w:tcPr>
          <w:p w14:paraId="5B07671F" w14:textId="2C40CE13" w:rsidR="00E0200F" w:rsidRDefault="00E0200F" w:rsidP="0091036A">
            <w:r>
              <w:t>Fase 3</w:t>
            </w:r>
          </w:p>
        </w:tc>
      </w:tr>
      <w:tr w:rsidR="00E0200F" w14:paraId="6AF88F91" w14:textId="09FF5577" w:rsidTr="0039449F">
        <w:tc>
          <w:tcPr>
            <w:tcW w:w="2386" w:type="dxa"/>
          </w:tcPr>
          <w:p w14:paraId="7EF5BCE8" w14:textId="77777777" w:rsidR="00E0200F" w:rsidRPr="000F69C4" w:rsidRDefault="00E0200F" w:rsidP="0091036A">
            <w:r w:rsidRPr="000F69C4">
              <w:t>Vervangen riolen en aansluitingen</w:t>
            </w:r>
          </w:p>
        </w:tc>
        <w:tc>
          <w:tcPr>
            <w:tcW w:w="1192" w:type="dxa"/>
          </w:tcPr>
          <w:p w14:paraId="345D1548" w14:textId="77777777" w:rsidR="00E0200F" w:rsidRDefault="00E0200F" w:rsidP="0091036A"/>
        </w:tc>
        <w:tc>
          <w:tcPr>
            <w:tcW w:w="2082" w:type="dxa"/>
          </w:tcPr>
          <w:p w14:paraId="72062E84" w14:textId="51A31E43" w:rsidR="00E0200F" w:rsidRDefault="00E0200F" w:rsidP="0091036A"/>
        </w:tc>
        <w:tc>
          <w:tcPr>
            <w:tcW w:w="1798" w:type="dxa"/>
          </w:tcPr>
          <w:p w14:paraId="2A420AEA" w14:textId="77777777" w:rsidR="00E0200F" w:rsidRPr="005D0129" w:rsidRDefault="00E0200F" w:rsidP="0091036A"/>
        </w:tc>
        <w:tc>
          <w:tcPr>
            <w:tcW w:w="1760" w:type="dxa"/>
          </w:tcPr>
          <w:p w14:paraId="7233631B" w14:textId="08D9E565" w:rsidR="00E0200F" w:rsidRDefault="00E0200F" w:rsidP="0091036A">
            <w:r>
              <w:t>Fase 3</w:t>
            </w:r>
          </w:p>
        </w:tc>
      </w:tr>
      <w:tr w:rsidR="00E0200F" w14:paraId="2A3C974E" w14:textId="4561E2A4" w:rsidTr="0039449F">
        <w:tc>
          <w:tcPr>
            <w:tcW w:w="2386" w:type="dxa"/>
          </w:tcPr>
          <w:p w14:paraId="5CA88CD5" w14:textId="77777777" w:rsidR="00E0200F" w:rsidRPr="000F69C4" w:rsidRDefault="00E0200F" w:rsidP="0091036A">
            <w:r w:rsidRPr="000F69C4">
              <w:t>Aanleg Bergingsvoorzieningen</w:t>
            </w:r>
          </w:p>
        </w:tc>
        <w:tc>
          <w:tcPr>
            <w:tcW w:w="1192" w:type="dxa"/>
          </w:tcPr>
          <w:p w14:paraId="492FBB98" w14:textId="77777777" w:rsidR="00E0200F" w:rsidRDefault="00E0200F" w:rsidP="0091036A"/>
        </w:tc>
        <w:tc>
          <w:tcPr>
            <w:tcW w:w="2082" w:type="dxa"/>
          </w:tcPr>
          <w:p w14:paraId="473C857E" w14:textId="429A1FAF" w:rsidR="00E0200F" w:rsidRDefault="00E0200F" w:rsidP="0091036A"/>
        </w:tc>
        <w:tc>
          <w:tcPr>
            <w:tcW w:w="1798" w:type="dxa"/>
          </w:tcPr>
          <w:p w14:paraId="7CCC9B2A" w14:textId="77777777" w:rsidR="00E0200F" w:rsidRPr="005D0129" w:rsidRDefault="00E0200F" w:rsidP="0091036A"/>
        </w:tc>
        <w:tc>
          <w:tcPr>
            <w:tcW w:w="1760" w:type="dxa"/>
          </w:tcPr>
          <w:p w14:paraId="77DA135A" w14:textId="42A987D4" w:rsidR="00E0200F" w:rsidRDefault="00E0200F" w:rsidP="0091036A">
            <w:r>
              <w:t>Fase 3</w:t>
            </w:r>
          </w:p>
        </w:tc>
      </w:tr>
      <w:tr w:rsidR="00E0200F" w14:paraId="425B453F" w14:textId="5F05A328" w:rsidTr="0039449F">
        <w:tc>
          <w:tcPr>
            <w:tcW w:w="2386" w:type="dxa"/>
          </w:tcPr>
          <w:p w14:paraId="718554EA" w14:textId="77777777" w:rsidR="00E0200F" w:rsidRPr="000F69C4" w:rsidRDefault="00E0200F" w:rsidP="0091036A">
            <w:r w:rsidRPr="000F69C4">
              <w:t>Ontkoppelen regenwater</w:t>
            </w:r>
          </w:p>
        </w:tc>
        <w:tc>
          <w:tcPr>
            <w:tcW w:w="1192" w:type="dxa"/>
          </w:tcPr>
          <w:p w14:paraId="23177D16" w14:textId="77777777" w:rsidR="00E0200F" w:rsidRDefault="00E0200F" w:rsidP="0091036A"/>
        </w:tc>
        <w:tc>
          <w:tcPr>
            <w:tcW w:w="2082" w:type="dxa"/>
          </w:tcPr>
          <w:p w14:paraId="57267401" w14:textId="76FDD518" w:rsidR="00E0200F" w:rsidRDefault="00E0200F" w:rsidP="0091036A"/>
        </w:tc>
        <w:tc>
          <w:tcPr>
            <w:tcW w:w="1798" w:type="dxa"/>
          </w:tcPr>
          <w:p w14:paraId="7F688666" w14:textId="77777777" w:rsidR="00E0200F" w:rsidRPr="005D0129" w:rsidRDefault="00E0200F" w:rsidP="0091036A"/>
        </w:tc>
        <w:tc>
          <w:tcPr>
            <w:tcW w:w="1760" w:type="dxa"/>
          </w:tcPr>
          <w:p w14:paraId="793D4159" w14:textId="5069A194" w:rsidR="00E0200F" w:rsidRDefault="00E0200F" w:rsidP="0091036A">
            <w:r>
              <w:t>Fase 3</w:t>
            </w:r>
          </w:p>
        </w:tc>
      </w:tr>
      <w:tr w:rsidR="00E0200F" w14:paraId="18C0ACE9" w14:textId="2228BA42" w:rsidTr="0039449F">
        <w:tc>
          <w:tcPr>
            <w:tcW w:w="2386" w:type="dxa"/>
          </w:tcPr>
          <w:p w14:paraId="3E6D8A37" w14:textId="6F8A2EA2" w:rsidR="00E0200F" w:rsidRPr="000F69C4" w:rsidRDefault="00E0200F" w:rsidP="0091036A">
            <w:r>
              <w:t>Tijdelijke ledigingspompen installeren</w:t>
            </w:r>
          </w:p>
        </w:tc>
        <w:tc>
          <w:tcPr>
            <w:tcW w:w="1192" w:type="dxa"/>
          </w:tcPr>
          <w:p w14:paraId="0B5C479C" w14:textId="77777777" w:rsidR="00E0200F" w:rsidRDefault="00E0200F" w:rsidP="0091036A"/>
        </w:tc>
        <w:tc>
          <w:tcPr>
            <w:tcW w:w="2082" w:type="dxa"/>
          </w:tcPr>
          <w:p w14:paraId="6E33E72A" w14:textId="25492500" w:rsidR="00E0200F" w:rsidRDefault="00E0200F" w:rsidP="0091036A"/>
        </w:tc>
        <w:tc>
          <w:tcPr>
            <w:tcW w:w="1798" w:type="dxa"/>
          </w:tcPr>
          <w:p w14:paraId="560A0719" w14:textId="77777777" w:rsidR="00E0200F" w:rsidRPr="005D0129" w:rsidRDefault="00E0200F" w:rsidP="0091036A"/>
        </w:tc>
        <w:tc>
          <w:tcPr>
            <w:tcW w:w="1760" w:type="dxa"/>
          </w:tcPr>
          <w:p w14:paraId="583818A3" w14:textId="67F8FCE0" w:rsidR="00E0200F" w:rsidRDefault="00E0200F" w:rsidP="0091036A">
            <w:r>
              <w:t>Fase 3</w:t>
            </w:r>
          </w:p>
        </w:tc>
      </w:tr>
      <w:tr w:rsidR="00E0200F" w14:paraId="265C58CA" w14:textId="79CEED5B" w:rsidTr="0039449F">
        <w:tc>
          <w:tcPr>
            <w:tcW w:w="2386" w:type="dxa"/>
          </w:tcPr>
          <w:p w14:paraId="427C4F5D" w14:textId="77777777" w:rsidR="00E0200F" w:rsidRPr="000F69C4" w:rsidRDefault="00E0200F" w:rsidP="0091036A">
            <w:r w:rsidRPr="000F69C4">
              <w:lastRenderedPageBreak/>
              <w:t>Rijbaan aanleggen</w:t>
            </w:r>
          </w:p>
        </w:tc>
        <w:tc>
          <w:tcPr>
            <w:tcW w:w="1192" w:type="dxa"/>
          </w:tcPr>
          <w:p w14:paraId="35FD7595" w14:textId="77777777" w:rsidR="00E0200F" w:rsidRDefault="00E0200F" w:rsidP="0091036A"/>
        </w:tc>
        <w:tc>
          <w:tcPr>
            <w:tcW w:w="2082" w:type="dxa"/>
          </w:tcPr>
          <w:p w14:paraId="5794A3F4" w14:textId="367FBD4B" w:rsidR="00E0200F" w:rsidRDefault="00E0200F" w:rsidP="0091036A"/>
        </w:tc>
        <w:tc>
          <w:tcPr>
            <w:tcW w:w="1798" w:type="dxa"/>
          </w:tcPr>
          <w:p w14:paraId="1683F2E2" w14:textId="77777777" w:rsidR="00E0200F" w:rsidRPr="005D0129" w:rsidRDefault="00E0200F" w:rsidP="0091036A"/>
        </w:tc>
        <w:tc>
          <w:tcPr>
            <w:tcW w:w="1760" w:type="dxa"/>
          </w:tcPr>
          <w:p w14:paraId="7C62A4C6" w14:textId="59BF2F3C" w:rsidR="00E0200F" w:rsidRDefault="00E0200F" w:rsidP="0091036A">
            <w:r>
              <w:t>Fase 3</w:t>
            </w:r>
          </w:p>
        </w:tc>
      </w:tr>
      <w:tr w:rsidR="00E0200F" w14:paraId="579C5D19" w14:textId="22CBEF13" w:rsidTr="0039449F">
        <w:tc>
          <w:tcPr>
            <w:tcW w:w="2386" w:type="dxa"/>
          </w:tcPr>
          <w:p w14:paraId="3FC703BE" w14:textId="77777777" w:rsidR="00E0200F" w:rsidRPr="000F69C4" w:rsidRDefault="00E0200F" w:rsidP="0091036A">
            <w:r w:rsidRPr="000F09B7">
              <w:t>Trottoirs aanleggen</w:t>
            </w:r>
          </w:p>
        </w:tc>
        <w:tc>
          <w:tcPr>
            <w:tcW w:w="1192" w:type="dxa"/>
          </w:tcPr>
          <w:p w14:paraId="50E75901" w14:textId="77777777" w:rsidR="00E0200F" w:rsidRDefault="00E0200F" w:rsidP="0091036A"/>
        </w:tc>
        <w:tc>
          <w:tcPr>
            <w:tcW w:w="2082" w:type="dxa"/>
          </w:tcPr>
          <w:p w14:paraId="564E520E" w14:textId="20C183AC" w:rsidR="00E0200F" w:rsidRDefault="00E0200F" w:rsidP="0091036A"/>
        </w:tc>
        <w:tc>
          <w:tcPr>
            <w:tcW w:w="1798" w:type="dxa"/>
          </w:tcPr>
          <w:p w14:paraId="08809DD5" w14:textId="77777777" w:rsidR="00E0200F" w:rsidRPr="005D0129" w:rsidRDefault="00E0200F" w:rsidP="0091036A"/>
        </w:tc>
        <w:tc>
          <w:tcPr>
            <w:tcW w:w="1760" w:type="dxa"/>
          </w:tcPr>
          <w:p w14:paraId="15AEC2FF" w14:textId="5F0972A9" w:rsidR="00E0200F" w:rsidRDefault="00E0200F" w:rsidP="0091036A">
            <w:r>
              <w:t>Fase 3</w:t>
            </w:r>
          </w:p>
        </w:tc>
      </w:tr>
      <w:tr w:rsidR="00E0200F" w14:paraId="7DC71DFD" w14:textId="70EFBFD9" w:rsidTr="0039449F">
        <w:tc>
          <w:tcPr>
            <w:tcW w:w="2386" w:type="dxa"/>
          </w:tcPr>
          <w:p w14:paraId="71F37C2C" w14:textId="3D011781" w:rsidR="00E0200F" w:rsidRPr="000F09B7" w:rsidRDefault="00E0200F" w:rsidP="0091036A">
            <w:r>
              <w:t>Fietspad aanleggen</w:t>
            </w:r>
          </w:p>
        </w:tc>
        <w:tc>
          <w:tcPr>
            <w:tcW w:w="1192" w:type="dxa"/>
          </w:tcPr>
          <w:p w14:paraId="24EFAA68" w14:textId="77777777" w:rsidR="00E0200F" w:rsidRDefault="00E0200F" w:rsidP="0091036A"/>
        </w:tc>
        <w:tc>
          <w:tcPr>
            <w:tcW w:w="2082" w:type="dxa"/>
          </w:tcPr>
          <w:p w14:paraId="19692C87" w14:textId="0201D0F2" w:rsidR="00E0200F" w:rsidRDefault="00E0200F" w:rsidP="0091036A"/>
        </w:tc>
        <w:tc>
          <w:tcPr>
            <w:tcW w:w="1798" w:type="dxa"/>
          </w:tcPr>
          <w:p w14:paraId="5C6AFD5C" w14:textId="77777777" w:rsidR="00E0200F" w:rsidRPr="005D0129" w:rsidRDefault="00E0200F" w:rsidP="0091036A"/>
        </w:tc>
        <w:tc>
          <w:tcPr>
            <w:tcW w:w="1760" w:type="dxa"/>
          </w:tcPr>
          <w:p w14:paraId="72DDFB3A" w14:textId="49339F16" w:rsidR="00E0200F" w:rsidRDefault="00E0200F" w:rsidP="0091036A">
            <w:r>
              <w:t>Fase 3</w:t>
            </w:r>
          </w:p>
        </w:tc>
      </w:tr>
      <w:tr w:rsidR="00E0200F" w14:paraId="59BDCA7C" w14:textId="67482D9A" w:rsidTr="0039449F">
        <w:tc>
          <w:tcPr>
            <w:tcW w:w="2386" w:type="dxa"/>
          </w:tcPr>
          <w:p w14:paraId="68417F37" w14:textId="77777777" w:rsidR="00E0200F" w:rsidRPr="000F69C4" w:rsidRDefault="00E0200F" w:rsidP="0091036A">
            <w:r w:rsidRPr="000F09B7">
              <w:t>Vervangen armaturen</w:t>
            </w:r>
          </w:p>
        </w:tc>
        <w:tc>
          <w:tcPr>
            <w:tcW w:w="1192" w:type="dxa"/>
          </w:tcPr>
          <w:p w14:paraId="33BA4263" w14:textId="77777777" w:rsidR="00E0200F" w:rsidRDefault="00E0200F" w:rsidP="0091036A"/>
        </w:tc>
        <w:tc>
          <w:tcPr>
            <w:tcW w:w="2082" w:type="dxa"/>
          </w:tcPr>
          <w:p w14:paraId="0B91AEE7" w14:textId="5C26E682" w:rsidR="00E0200F" w:rsidRDefault="00E0200F" w:rsidP="0091036A"/>
        </w:tc>
        <w:tc>
          <w:tcPr>
            <w:tcW w:w="1798" w:type="dxa"/>
          </w:tcPr>
          <w:p w14:paraId="3AF2F328" w14:textId="77777777" w:rsidR="00E0200F" w:rsidRPr="005D0129" w:rsidRDefault="00E0200F" w:rsidP="0091036A"/>
        </w:tc>
        <w:tc>
          <w:tcPr>
            <w:tcW w:w="1760" w:type="dxa"/>
          </w:tcPr>
          <w:p w14:paraId="6EEF8CB6" w14:textId="0F86A19E" w:rsidR="00E0200F" w:rsidRDefault="00E0200F" w:rsidP="0091036A">
            <w:r>
              <w:t>Fase 3</w:t>
            </w:r>
          </w:p>
        </w:tc>
      </w:tr>
      <w:tr w:rsidR="00E0200F" w14:paraId="0D8E4B8B" w14:textId="426F65FE" w:rsidTr="0039449F">
        <w:tc>
          <w:tcPr>
            <w:tcW w:w="2386" w:type="dxa"/>
          </w:tcPr>
          <w:p w14:paraId="610DE6EA" w14:textId="52F9DC4D" w:rsidR="00E0200F" w:rsidRPr="000F69C4" w:rsidRDefault="00E0200F" w:rsidP="0091036A">
            <w:r>
              <w:t>Vervangen</w:t>
            </w:r>
            <w:r w:rsidRPr="000F09B7">
              <w:t xml:space="preserve"> masten</w:t>
            </w:r>
          </w:p>
        </w:tc>
        <w:tc>
          <w:tcPr>
            <w:tcW w:w="1192" w:type="dxa"/>
          </w:tcPr>
          <w:p w14:paraId="6D60801D" w14:textId="77777777" w:rsidR="00E0200F" w:rsidRDefault="00E0200F" w:rsidP="0091036A"/>
        </w:tc>
        <w:tc>
          <w:tcPr>
            <w:tcW w:w="2082" w:type="dxa"/>
          </w:tcPr>
          <w:p w14:paraId="2A1FC1F6" w14:textId="701245D8" w:rsidR="00E0200F" w:rsidRDefault="00E0200F" w:rsidP="0091036A"/>
        </w:tc>
        <w:tc>
          <w:tcPr>
            <w:tcW w:w="1798" w:type="dxa"/>
          </w:tcPr>
          <w:p w14:paraId="2C909AB3" w14:textId="77777777" w:rsidR="00E0200F" w:rsidRPr="005D0129" w:rsidRDefault="00E0200F" w:rsidP="0091036A"/>
        </w:tc>
        <w:tc>
          <w:tcPr>
            <w:tcW w:w="1760" w:type="dxa"/>
          </w:tcPr>
          <w:p w14:paraId="1F60C3B9" w14:textId="15670752" w:rsidR="00E0200F" w:rsidRDefault="00E0200F" w:rsidP="0091036A">
            <w:r>
              <w:t>Fase 3</w:t>
            </w:r>
          </w:p>
        </w:tc>
      </w:tr>
      <w:tr w:rsidR="00E0200F" w14:paraId="0B95CF02" w14:textId="4A487C41" w:rsidTr="0039449F">
        <w:tc>
          <w:tcPr>
            <w:tcW w:w="2386" w:type="dxa"/>
          </w:tcPr>
          <w:p w14:paraId="784E5855" w14:textId="3CEA95A7" w:rsidR="00E0200F" w:rsidRDefault="00E0200F" w:rsidP="0091036A">
            <w:r>
              <w:t>Aanpassen VRI</w:t>
            </w:r>
          </w:p>
        </w:tc>
        <w:tc>
          <w:tcPr>
            <w:tcW w:w="1192" w:type="dxa"/>
          </w:tcPr>
          <w:p w14:paraId="709FB84D" w14:textId="77777777" w:rsidR="00E0200F" w:rsidRDefault="00E0200F" w:rsidP="0091036A"/>
        </w:tc>
        <w:tc>
          <w:tcPr>
            <w:tcW w:w="2082" w:type="dxa"/>
          </w:tcPr>
          <w:p w14:paraId="3A6E52E4" w14:textId="2A274A88" w:rsidR="00E0200F" w:rsidRDefault="00E0200F" w:rsidP="0091036A"/>
        </w:tc>
        <w:tc>
          <w:tcPr>
            <w:tcW w:w="1798" w:type="dxa"/>
          </w:tcPr>
          <w:p w14:paraId="7E4F7F5D" w14:textId="77777777" w:rsidR="00E0200F" w:rsidRPr="005D0129" w:rsidRDefault="00E0200F" w:rsidP="0091036A"/>
        </w:tc>
        <w:tc>
          <w:tcPr>
            <w:tcW w:w="1760" w:type="dxa"/>
          </w:tcPr>
          <w:p w14:paraId="356EC47A" w14:textId="428B8A90" w:rsidR="00E0200F" w:rsidRDefault="00E0200F" w:rsidP="0091036A">
            <w:r>
              <w:t>Fase 3</w:t>
            </w:r>
          </w:p>
        </w:tc>
      </w:tr>
      <w:tr w:rsidR="00E0200F" w14:paraId="24750487" w14:textId="27C50438" w:rsidTr="0039449F">
        <w:tc>
          <w:tcPr>
            <w:tcW w:w="2386" w:type="dxa"/>
          </w:tcPr>
          <w:p w14:paraId="4D1FBF1C" w14:textId="5E84003F" w:rsidR="00E0200F" w:rsidRPr="000F09B7" w:rsidRDefault="00E0200F" w:rsidP="0091036A">
            <w:r>
              <w:t>Aanpassen bebording (incl. NBD bewegwijzering)</w:t>
            </w:r>
          </w:p>
        </w:tc>
        <w:tc>
          <w:tcPr>
            <w:tcW w:w="1192" w:type="dxa"/>
          </w:tcPr>
          <w:p w14:paraId="55F36592" w14:textId="77777777" w:rsidR="00E0200F" w:rsidRDefault="00E0200F" w:rsidP="0091036A"/>
        </w:tc>
        <w:tc>
          <w:tcPr>
            <w:tcW w:w="2082" w:type="dxa"/>
          </w:tcPr>
          <w:p w14:paraId="758C680E" w14:textId="309A62C8" w:rsidR="00E0200F" w:rsidRDefault="00E0200F" w:rsidP="0091036A"/>
        </w:tc>
        <w:tc>
          <w:tcPr>
            <w:tcW w:w="1798" w:type="dxa"/>
          </w:tcPr>
          <w:p w14:paraId="1235DF24" w14:textId="77777777" w:rsidR="00E0200F" w:rsidRPr="005D0129" w:rsidRDefault="00E0200F" w:rsidP="0091036A"/>
        </w:tc>
        <w:tc>
          <w:tcPr>
            <w:tcW w:w="1760" w:type="dxa"/>
          </w:tcPr>
          <w:p w14:paraId="2680CF02" w14:textId="4AD616CF" w:rsidR="00E0200F" w:rsidRDefault="00E0200F" w:rsidP="0091036A">
            <w:r>
              <w:t>Fase 3</w:t>
            </w:r>
          </w:p>
        </w:tc>
      </w:tr>
      <w:tr w:rsidR="00E0200F" w14:paraId="4896AF6A" w14:textId="3FD20735" w:rsidTr="0039449F">
        <w:tc>
          <w:tcPr>
            <w:tcW w:w="2386" w:type="dxa"/>
          </w:tcPr>
          <w:p w14:paraId="2ECF1BDB" w14:textId="77777777" w:rsidR="00E0200F" w:rsidRPr="000F69C4" w:rsidRDefault="00E0200F" w:rsidP="0091036A">
            <w:r w:rsidRPr="000F09B7">
              <w:t>Groeninrichting</w:t>
            </w:r>
          </w:p>
        </w:tc>
        <w:tc>
          <w:tcPr>
            <w:tcW w:w="1192" w:type="dxa"/>
          </w:tcPr>
          <w:p w14:paraId="5A6C766D" w14:textId="77777777" w:rsidR="00E0200F" w:rsidRDefault="00E0200F" w:rsidP="0091036A"/>
        </w:tc>
        <w:tc>
          <w:tcPr>
            <w:tcW w:w="2082" w:type="dxa"/>
          </w:tcPr>
          <w:p w14:paraId="0E081396" w14:textId="5FD8B347" w:rsidR="00E0200F" w:rsidRDefault="00E0200F" w:rsidP="0091036A"/>
        </w:tc>
        <w:tc>
          <w:tcPr>
            <w:tcW w:w="1798" w:type="dxa"/>
          </w:tcPr>
          <w:p w14:paraId="7A145831" w14:textId="77777777" w:rsidR="00E0200F" w:rsidRPr="005D0129" w:rsidRDefault="00E0200F" w:rsidP="0091036A"/>
        </w:tc>
        <w:tc>
          <w:tcPr>
            <w:tcW w:w="1760" w:type="dxa"/>
          </w:tcPr>
          <w:p w14:paraId="66E408C1" w14:textId="49812279" w:rsidR="00E0200F" w:rsidRDefault="00E0200F" w:rsidP="0091036A">
            <w:r>
              <w:t>Fase 3</w:t>
            </w:r>
          </w:p>
        </w:tc>
      </w:tr>
      <w:tr w:rsidR="00E0200F" w:rsidRPr="003C0631" w14:paraId="643EE358" w14:textId="6B8ACB9F" w:rsidTr="0039449F">
        <w:tc>
          <w:tcPr>
            <w:tcW w:w="2386" w:type="dxa"/>
          </w:tcPr>
          <w:p w14:paraId="57D45364" w14:textId="77777777" w:rsidR="00E0200F" w:rsidRPr="0023530A" w:rsidRDefault="00E0200F" w:rsidP="0091036A">
            <w:r w:rsidRPr="0023530A">
              <w:t>Gasleiding sanering</w:t>
            </w:r>
          </w:p>
        </w:tc>
        <w:tc>
          <w:tcPr>
            <w:tcW w:w="1192" w:type="dxa"/>
          </w:tcPr>
          <w:p w14:paraId="07901406" w14:textId="77777777" w:rsidR="00E0200F" w:rsidRPr="0023530A" w:rsidRDefault="00E0200F" w:rsidP="0091036A"/>
        </w:tc>
        <w:tc>
          <w:tcPr>
            <w:tcW w:w="2082" w:type="dxa"/>
          </w:tcPr>
          <w:p w14:paraId="3D5CE4D9" w14:textId="3B729669" w:rsidR="00E0200F" w:rsidRPr="0023530A" w:rsidRDefault="00E0200F" w:rsidP="0091036A"/>
        </w:tc>
        <w:tc>
          <w:tcPr>
            <w:tcW w:w="1798" w:type="dxa"/>
          </w:tcPr>
          <w:p w14:paraId="7B24C2B2" w14:textId="77777777" w:rsidR="00E0200F" w:rsidRPr="005D0129" w:rsidRDefault="00E0200F" w:rsidP="0091036A"/>
        </w:tc>
        <w:tc>
          <w:tcPr>
            <w:tcW w:w="1760" w:type="dxa"/>
          </w:tcPr>
          <w:p w14:paraId="2FC43B4A" w14:textId="00354647" w:rsidR="00E0200F" w:rsidRPr="0023530A" w:rsidRDefault="00E0200F" w:rsidP="0091036A">
            <w:r>
              <w:t>Fase 3</w:t>
            </w:r>
          </w:p>
        </w:tc>
      </w:tr>
      <w:tr w:rsidR="00E0200F" w:rsidRPr="003C0631" w14:paraId="608542D4" w14:textId="49DFB4F2" w:rsidTr="0039449F">
        <w:tc>
          <w:tcPr>
            <w:tcW w:w="2386" w:type="dxa"/>
          </w:tcPr>
          <w:p w14:paraId="2A571A49" w14:textId="722920BC" w:rsidR="00E0200F" w:rsidRPr="0023530A" w:rsidRDefault="00E0200F" w:rsidP="0091036A">
            <w:r>
              <w:t>Waterleiding vervanging</w:t>
            </w:r>
          </w:p>
        </w:tc>
        <w:tc>
          <w:tcPr>
            <w:tcW w:w="1192" w:type="dxa"/>
          </w:tcPr>
          <w:p w14:paraId="6A981CE3" w14:textId="77777777" w:rsidR="00E0200F" w:rsidRPr="0023530A" w:rsidRDefault="00E0200F" w:rsidP="0091036A"/>
        </w:tc>
        <w:tc>
          <w:tcPr>
            <w:tcW w:w="2082" w:type="dxa"/>
          </w:tcPr>
          <w:p w14:paraId="68991D69" w14:textId="6037F570" w:rsidR="00E0200F" w:rsidRPr="0023530A" w:rsidRDefault="00E0200F" w:rsidP="0091036A"/>
        </w:tc>
        <w:tc>
          <w:tcPr>
            <w:tcW w:w="1798" w:type="dxa"/>
          </w:tcPr>
          <w:p w14:paraId="699E0DC7" w14:textId="77777777" w:rsidR="00E0200F" w:rsidRPr="005D0129" w:rsidRDefault="00E0200F" w:rsidP="0091036A"/>
        </w:tc>
        <w:tc>
          <w:tcPr>
            <w:tcW w:w="1760" w:type="dxa"/>
          </w:tcPr>
          <w:p w14:paraId="550A2307" w14:textId="16D5CAD1" w:rsidR="00E0200F" w:rsidRPr="0023530A" w:rsidRDefault="00E0200F" w:rsidP="0091036A">
            <w:r>
              <w:t>Fase 3</w:t>
            </w:r>
          </w:p>
        </w:tc>
      </w:tr>
      <w:tr w:rsidR="00E0200F" w:rsidRPr="003C0631" w14:paraId="66B6FD6B" w14:textId="3ADA7AA8" w:rsidTr="0039449F">
        <w:tc>
          <w:tcPr>
            <w:tcW w:w="2386" w:type="dxa"/>
          </w:tcPr>
          <w:p w14:paraId="5BA4A047" w14:textId="77777777" w:rsidR="00E0200F" w:rsidRPr="000976EF" w:rsidRDefault="00E0200F" w:rsidP="0091036A">
            <w:r w:rsidRPr="000976EF">
              <w:t>Elektra aanleg</w:t>
            </w:r>
          </w:p>
        </w:tc>
        <w:tc>
          <w:tcPr>
            <w:tcW w:w="1192" w:type="dxa"/>
          </w:tcPr>
          <w:p w14:paraId="55A5A08E" w14:textId="77777777" w:rsidR="00E0200F" w:rsidRPr="000976EF" w:rsidRDefault="00E0200F" w:rsidP="0091036A"/>
        </w:tc>
        <w:tc>
          <w:tcPr>
            <w:tcW w:w="2082" w:type="dxa"/>
          </w:tcPr>
          <w:p w14:paraId="4E0D3C7B" w14:textId="016267FD" w:rsidR="00E0200F" w:rsidRPr="000976EF" w:rsidRDefault="00E0200F" w:rsidP="0091036A"/>
        </w:tc>
        <w:tc>
          <w:tcPr>
            <w:tcW w:w="1798" w:type="dxa"/>
          </w:tcPr>
          <w:p w14:paraId="21ED96F2" w14:textId="77777777" w:rsidR="00E0200F" w:rsidRPr="005D0129" w:rsidRDefault="00E0200F" w:rsidP="0091036A"/>
        </w:tc>
        <w:tc>
          <w:tcPr>
            <w:tcW w:w="1760" w:type="dxa"/>
          </w:tcPr>
          <w:p w14:paraId="6CD60CCD" w14:textId="22D2702C" w:rsidR="00E0200F" w:rsidRPr="000976EF" w:rsidRDefault="00E0200F" w:rsidP="0091036A">
            <w:r>
              <w:t>Fase 3</w:t>
            </w:r>
          </w:p>
        </w:tc>
      </w:tr>
      <w:tr w:rsidR="00E0200F" w14:paraId="17FBC54C" w14:textId="1B460E2A" w:rsidTr="0039449F">
        <w:tc>
          <w:tcPr>
            <w:tcW w:w="2386" w:type="dxa"/>
          </w:tcPr>
          <w:p w14:paraId="4EE4348E" w14:textId="4B4FBEE8" w:rsidR="00E0200F" w:rsidRPr="0023530A" w:rsidRDefault="00E0200F" w:rsidP="0091036A">
            <w:r w:rsidRPr="0023530A">
              <w:t>Nazorg</w:t>
            </w:r>
            <w:r>
              <w:t xml:space="preserve"> groen</w:t>
            </w:r>
          </w:p>
        </w:tc>
        <w:tc>
          <w:tcPr>
            <w:tcW w:w="1192" w:type="dxa"/>
          </w:tcPr>
          <w:p w14:paraId="23C116CF" w14:textId="77777777" w:rsidR="00E0200F" w:rsidRPr="003C0631" w:rsidRDefault="00E0200F" w:rsidP="0091036A">
            <w:pPr>
              <w:rPr>
                <w:highlight w:val="yellow"/>
              </w:rPr>
            </w:pPr>
          </w:p>
        </w:tc>
        <w:tc>
          <w:tcPr>
            <w:tcW w:w="2082" w:type="dxa"/>
          </w:tcPr>
          <w:p w14:paraId="4194DA44" w14:textId="4BF8A949" w:rsidR="00E0200F" w:rsidRPr="003C0631" w:rsidRDefault="00E0200F" w:rsidP="0091036A">
            <w:pPr>
              <w:rPr>
                <w:highlight w:val="yellow"/>
              </w:rPr>
            </w:pPr>
          </w:p>
        </w:tc>
        <w:tc>
          <w:tcPr>
            <w:tcW w:w="1798" w:type="dxa"/>
          </w:tcPr>
          <w:p w14:paraId="6220C894" w14:textId="77777777" w:rsidR="00E0200F" w:rsidRPr="005D0129" w:rsidRDefault="00E0200F" w:rsidP="0091036A"/>
        </w:tc>
        <w:tc>
          <w:tcPr>
            <w:tcW w:w="1760" w:type="dxa"/>
          </w:tcPr>
          <w:p w14:paraId="06863F18" w14:textId="151BAF4D" w:rsidR="00E0200F" w:rsidRPr="0023530A" w:rsidRDefault="00E0200F" w:rsidP="0091036A">
            <w:r w:rsidRPr="0023530A">
              <w:t>Fase 4</w:t>
            </w:r>
          </w:p>
        </w:tc>
      </w:tr>
    </w:tbl>
    <w:p w14:paraId="68B8520F" w14:textId="77777777" w:rsidR="000538E2" w:rsidRDefault="000538E2" w:rsidP="000538E2"/>
    <w:p w14:paraId="0230FDF8" w14:textId="77777777" w:rsidR="000538E2" w:rsidRDefault="000538E2" w:rsidP="000538E2"/>
    <w:p w14:paraId="2C8BB184" w14:textId="77777777" w:rsidR="000538E2" w:rsidRDefault="000538E2" w:rsidP="000538E2"/>
    <w:p w14:paraId="0625E50F" w14:textId="77777777" w:rsidR="000538E2" w:rsidRDefault="000538E2" w:rsidP="000538E2">
      <w:r>
        <w:t xml:space="preserve">Gemeente levert : projectleiding, contractmanagement, juridisch advies. </w:t>
      </w:r>
    </w:p>
    <w:p w14:paraId="76D11B3B" w14:textId="77777777" w:rsidR="000538E2" w:rsidRDefault="000538E2" w:rsidP="000538E2">
      <w:r>
        <w:t>Zitting in bouwteam op wekelijkse basis: projectleider, adviseur verhardingen (8x2 uur), adviseur verkeersstromen (2x2 uur), adviseur riolering (4 x2 uur), losse disciplines op afroep.</w:t>
      </w:r>
    </w:p>
    <w:p w14:paraId="4F0E9BC5" w14:textId="77777777" w:rsidR="000538E2" w:rsidRDefault="000538E2" w:rsidP="000538E2">
      <w:r>
        <w:t>Per fase doet gemeente check op raming.</w:t>
      </w:r>
    </w:p>
    <w:p w14:paraId="7E7ABFC9" w14:textId="77777777" w:rsidR="000538E2" w:rsidRDefault="000538E2" w:rsidP="000538E2">
      <w:r>
        <w:t>Uitvoeringsbegeleiding doet gemeente.</w:t>
      </w:r>
    </w:p>
    <w:p w14:paraId="461C7F73" w14:textId="77777777" w:rsidR="000538E2" w:rsidRDefault="000538E2" w:rsidP="000538E2"/>
    <w:p w14:paraId="4E523B50" w14:textId="77777777" w:rsidR="002F2E87" w:rsidRDefault="002F2E87" w:rsidP="000538E2">
      <w:r>
        <w:t xml:space="preserve">De </w:t>
      </w:r>
      <w:r w:rsidR="00D35BB9">
        <w:t xml:space="preserve">'V' in bovenstaand schema staat voor 'verantwoordelijk'. </w:t>
      </w:r>
    </w:p>
    <w:p w14:paraId="43BA526A" w14:textId="77777777" w:rsidR="000538E2" w:rsidRDefault="000538E2" w:rsidP="000538E2">
      <w:r>
        <w:t>Ingenieursbureau schrijft KES en stelt mee het ontwerp op.</w:t>
      </w:r>
    </w:p>
    <w:p w14:paraId="5DF88AFE" w14:textId="053DE936" w:rsidR="000538E2" w:rsidRDefault="001B2AA2" w:rsidP="000538E2">
      <w:r>
        <w:t>Opdrachtnemer</w:t>
      </w:r>
      <w:r w:rsidR="000538E2">
        <w:t xml:space="preserve"> stelt mee KES en ontwerp op en raamt per fase.</w:t>
      </w:r>
    </w:p>
    <w:p w14:paraId="479A62F9" w14:textId="77777777" w:rsidR="000538E2" w:rsidRDefault="000538E2" w:rsidP="000538E2"/>
    <w:p w14:paraId="08D3CFEA" w14:textId="0A7EA855" w:rsidR="00F91A8A" w:rsidRDefault="006E2B43" w:rsidP="00BA1B56">
      <w:r>
        <w:t>*Qua aanvullende onderzoeken valt te denken aan:</w:t>
      </w:r>
    </w:p>
    <w:p w14:paraId="1A07DC56" w14:textId="31B8937A" w:rsidR="006E2B43" w:rsidRPr="00D046D1" w:rsidRDefault="006E2B43" w:rsidP="006E2B43">
      <w:pPr>
        <w:pStyle w:val="Lijstalinea"/>
        <w:numPr>
          <w:ilvl w:val="0"/>
          <w:numId w:val="1"/>
        </w:numPr>
      </w:pPr>
      <w:r w:rsidRPr="00D046D1">
        <w:t>Bemalingsonderzoek</w:t>
      </w:r>
    </w:p>
    <w:p w14:paraId="3A9C863D" w14:textId="184AE21E" w:rsidR="006E2B43" w:rsidRPr="00D046D1" w:rsidRDefault="006E2B43" w:rsidP="006E2B43">
      <w:pPr>
        <w:pStyle w:val="Lijstalinea"/>
        <w:numPr>
          <w:ilvl w:val="0"/>
          <w:numId w:val="1"/>
        </w:numPr>
      </w:pPr>
      <w:r w:rsidRPr="00D046D1">
        <w:t>Asbest</w:t>
      </w:r>
      <w:r>
        <w:t xml:space="preserve">onderzoek </w:t>
      </w:r>
      <w:proofErr w:type="spellStart"/>
      <w:r>
        <w:t>tbv</w:t>
      </w:r>
      <w:proofErr w:type="spellEnd"/>
      <w:r>
        <w:t xml:space="preserve"> moffenkit</w:t>
      </w:r>
    </w:p>
    <w:p w14:paraId="21D6B870" w14:textId="787A5654" w:rsidR="006E2B43" w:rsidRPr="00D046D1" w:rsidRDefault="006E2B43" w:rsidP="006E2B43">
      <w:pPr>
        <w:pStyle w:val="Lijstalinea"/>
        <w:numPr>
          <w:ilvl w:val="0"/>
          <w:numId w:val="1"/>
        </w:numPr>
      </w:pPr>
      <w:r w:rsidRPr="00D046D1">
        <w:t>B</w:t>
      </w:r>
      <w:r w:rsidR="000E77F8">
        <w:t>EA</w:t>
      </w:r>
      <w:r w:rsidRPr="00D046D1">
        <w:t xml:space="preserve"> (</w:t>
      </w:r>
      <w:proofErr w:type="spellStart"/>
      <w:r w:rsidRPr="00D046D1">
        <w:t>hior</w:t>
      </w:r>
      <w:proofErr w:type="spellEnd"/>
      <w:r w:rsidRPr="00D046D1">
        <w:t>)</w:t>
      </w:r>
    </w:p>
    <w:p w14:paraId="380C78E1" w14:textId="084EDB8A" w:rsidR="006E2B43" w:rsidRDefault="006E2B43" w:rsidP="006E2B43">
      <w:pPr>
        <w:pStyle w:val="Lijstalinea"/>
        <w:numPr>
          <w:ilvl w:val="0"/>
          <w:numId w:val="1"/>
        </w:numPr>
      </w:pPr>
      <w:r w:rsidRPr="00D046D1">
        <w:t>Flora en fauna</w:t>
      </w:r>
    </w:p>
    <w:p w14:paraId="5448FCE5" w14:textId="2B8A4D44" w:rsidR="000E77F8" w:rsidRDefault="00397005" w:rsidP="006E2B43">
      <w:pPr>
        <w:pStyle w:val="Lijstalinea"/>
        <w:numPr>
          <w:ilvl w:val="0"/>
          <w:numId w:val="1"/>
        </w:numPr>
      </w:pPr>
      <w:r>
        <w:t>Parkeer/</w:t>
      </w:r>
      <w:r w:rsidR="002F745B">
        <w:t>V</w:t>
      </w:r>
      <w:r w:rsidR="000E77F8">
        <w:t>erkeerstellingen</w:t>
      </w:r>
    </w:p>
    <w:p w14:paraId="73C2E292" w14:textId="4FA9EEDC" w:rsidR="00562863" w:rsidRDefault="00562863" w:rsidP="006E2B43">
      <w:pPr>
        <w:pStyle w:val="Lijstalinea"/>
        <w:numPr>
          <w:ilvl w:val="0"/>
          <w:numId w:val="1"/>
        </w:numPr>
      </w:pPr>
      <w:r>
        <w:t>Hoogtemeting</w:t>
      </w:r>
    </w:p>
    <w:p w14:paraId="61F14108" w14:textId="38B3DE6C" w:rsidR="002F745B" w:rsidRPr="00BA1B56" w:rsidRDefault="002F745B" w:rsidP="006E2B43">
      <w:pPr>
        <w:pStyle w:val="Lijstalinea"/>
        <w:numPr>
          <w:ilvl w:val="0"/>
          <w:numId w:val="1"/>
        </w:numPr>
      </w:pPr>
      <w:r>
        <w:t>Etc.</w:t>
      </w:r>
    </w:p>
    <w:sectPr w:rsidR="002F745B" w:rsidRPr="00BA1B56" w:rsidSect="00E020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301DD" w14:textId="77777777" w:rsidR="000538E2" w:rsidRDefault="000538E2" w:rsidP="00F91A8A">
      <w:pPr>
        <w:spacing w:line="240" w:lineRule="auto"/>
      </w:pPr>
      <w:r>
        <w:separator/>
      </w:r>
    </w:p>
  </w:endnote>
  <w:endnote w:type="continuationSeparator" w:id="0">
    <w:p w14:paraId="31606EB9" w14:textId="77777777" w:rsidR="000538E2" w:rsidRDefault="000538E2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C3FCC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774E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45D11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BF53C" w14:textId="77777777" w:rsidR="000538E2" w:rsidRDefault="000538E2" w:rsidP="00F91A8A">
      <w:pPr>
        <w:spacing w:line="240" w:lineRule="auto"/>
      </w:pPr>
      <w:r>
        <w:separator/>
      </w:r>
    </w:p>
  </w:footnote>
  <w:footnote w:type="continuationSeparator" w:id="0">
    <w:p w14:paraId="4D840083" w14:textId="77777777" w:rsidR="000538E2" w:rsidRDefault="000538E2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1B7A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21283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269AE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01C2"/>
    <w:multiLevelType w:val="hybridMultilevel"/>
    <w:tmpl w:val="2C4823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8E2"/>
    <w:rsid w:val="00004117"/>
    <w:rsid w:val="000518DF"/>
    <w:rsid w:val="000538E2"/>
    <w:rsid w:val="000976EF"/>
    <w:rsid w:val="000E27D1"/>
    <w:rsid w:val="000E77F8"/>
    <w:rsid w:val="00145E22"/>
    <w:rsid w:val="00177D34"/>
    <w:rsid w:val="00183BFF"/>
    <w:rsid w:val="00186254"/>
    <w:rsid w:val="001A5E77"/>
    <w:rsid w:val="001B2AA2"/>
    <w:rsid w:val="001C6144"/>
    <w:rsid w:val="001F04ED"/>
    <w:rsid w:val="0023530A"/>
    <w:rsid w:val="002F2E87"/>
    <w:rsid w:val="002F745B"/>
    <w:rsid w:val="003721F8"/>
    <w:rsid w:val="00375914"/>
    <w:rsid w:val="00380A7C"/>
    <w:rsid w:val="0039449F"/>
    <w:rsid w:val="00397005"/>
    <w:rsid w:val="003B190A"/>
    <w:rsid w:val="003C0631"/>
    <w:rsid w:val="003E354B"/>
    <w:rsid w:val="00441F3C"/>
    <w:rsid w:val="00456DCC"/>
    <w:rsid w:val="00490531"/>
    <w:rsid w:val="004C1B12"/>
    <w:rsid w:val="004D1C2A"/>
    <w:rsid w:val="005355A5"/>
    <w:rsid w:val="00537233"/>
    <w:rsid w:val="00562863"/>
    <w:rsid w:val="00577A6D"/>
    <w:rsid w:val="005B4B4F"/>
    <w:rsid w:val="005D0129"/>
    <w:rsid w:val="0060525A"/>
    <w:rsid w:val="00610885"/>
    <w:rsid w:val="0063599E"/>
    <w:rsid w:val="00682A1A"/>
    <w:rsid w:val="00683025"/>
    <w:rsid w:val="006944B7"/>
    <w:rsid w:val="006D4D1B"/>
    <w:rsid w:val="006E2B43"/>
    <w:rsid w:val="00727265"/>
    <w:rsid w:val="00747D8B"/>
    <w:rsid w:val="007B72B7"/>
    <w:rsid w:val="007D034A"/>
    <w:rsid w:val="008D03D7"/>
    <w:rsid w:val="0091036A"/>
    <w:rsid w:val="00992A80"/>
    <w:rsid w:val="009D7A0C"/>
    <w:rsid w:val="00A04B6B"/>
    <w:rsid w:val="00A60438"/>
    <w:rsid w:val="00A9425F"/>
    <w:rsid w:val="00AA679A"/>
    <w:rsid w:val="00AD5FEE"/>
    <w:rsid w:val="00AD6E99"/>
    <w:rsid w:val="00AE058E"/>
    <w:rsid w:val="00AE1E5C"/>
    <w:rsid w:val="00BA1B56"/>
    <w:rsid w:val="00C4694D"/>
    <w:rsid w:val="00CE46AC"/>
    <w:rsid w:val="00D046D1"/>
    <w:rsid w:val="00D31963"/>
    <w:rsid w:val="00D35BB9"/>
    <w:rsid w:val="00D4276F"/>
    <w:rsid w:val="00D6394D"/>
    <w:rsid w:val="00E0200F"/>
    <w:rsid w:val="00E1328C"/>
    <w:rsid w:val="00E42641"/>
    <w:rsid w:val="00E601B6"/>
    <w:rsid w:val="00E6099C"/>
    <w:rsid w:val="00E6721D"/>
    <w:rsid w:val="00E82CD3"/>
    <w:rsid w:val="00E82EBF"/>
    <w:rsid w:val="00E875DC"/>
    <w:rsid w:val="00EA15FB"/>
    <w:rsid w:val="00EB0008"/>
    <w:rsid w:val="00F104A2"/>
    <w:rsid w:val="00F24EB0"/>
    <w:rsid w:val="00F84EDB"/>
    <w:rsid w:val="00F91A8A"/>
    <w:rsid w:val="00FB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5E4D1"/>
  <w15:docId w15:val="{8940D0BE-D1CF-431A-BB4C-3AD05711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38E2"/>
    <w:pPr>
      <w:spacing w:after="0" w:line="240" w:lineRule="atLeast"/>
    </w:pPr>
    <w:rPr>
      <w:rFonts w:ascii="Lucida Til VL" w:eastAsia="Times New Roman" w:hAnsi="Lucida Til VL" w:cs="Times New Roman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b/>
      <w:bCs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asciiTheme="minorHAnsi" w:eastAsiaTheme="majorEastAsia" w:hAnsiTheme="minorHAnsi" w:cstheme="majorBidi"/>
      <w:b/>
      <w:bCs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asciiTheme="minorHAnsi" w:eastAsiaTheme="majorEastAsia" w:hAnsiTheme="minorHAnsi" w:cstheme="majorBidi"/>
      <w:bCs/>
      <w:i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asciiTheme="minorHAnsi" w:eastAsiaTheme="majorEastAsia" w:hAnsiTheme="minorHAnsi" w:cstheme="majorBidi"/>
      <w:b/>
      <w:bCs/>
      <w:iCs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rFonts w:asciiTheme="minorHAnsi" w:eastAsiaTheme="minorHAnsi" w:hAnsiTheme="minorHAnsi" w:cstheme="minorBidi"/>
      <w:i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rFonts w:asciiTheme="minorHAnsi" w:eastAsiaTheme="minorHAnsi" w:hAnsiTheme="minorHAnsi" w:cstheme="minorBidi"/>
      <w:i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table" w:styleId="Tabelraster">
    <w:name w:val="Table Grid"/>
    <w:basedOn w:val="Standaardtabel"/>
    <w:rsid w:val="00053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9D7A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7A0C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7A0C"/>
    <w:rPr>
      <w:rFonts w:ascii="Lucida Til VL" w:eastAsia="Times New Roman" w:hAnsi="Lucida Til V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D7A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D7A0C"/>
    <w:rPr>
      <w:rFonts w:ascii="Lucida Til VL" w:eastAsia="Times New Roman" w:hAnsi="Lucida Til V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7A0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7A0C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6E2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381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Remmerswaal, Peter</dc:creator>
  <cp:lastModifiedBy>Gorp, Ron van</cp:lastModifiedBy>
  <cp:revision>53</cp:revision>
  <dcterms:created xsi:type="dcterms:W3CDTF">2020-01-22T09:15:00Z</dcterms:created>
  <dcterms:modified xsi:type="dcterms:W3CDTF">2021-10-19T07:03:00Z</dcterms:modified>
</cp:coreProperties>
</file>